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46092C" w:rsidRDefault="00120245" w14:paraId="3B5532BE" w14:textId="77777777">
      <w:pPr>
        <w:spacing w:before="500" w:after="300"/>
      </w:pPr>
      <w:r>
        <w:rPr>
          <w:b/>
        </w:rPr>
        <w:t>{[£$%*]}</w:t>
      </w:r>
    </w:p>
    <w:p w:rsidR="0046092C" w:rsidP="5C82B349" w:rsidRDefault="4C205F84" w14:paraId="74F71E19" w14:textId="6BADB9D9">
      <w:pPr>
        <w:pStyle w:val="Title"/>
        <w:spacing w:before="500"/>
        <w:rPr>
          <w:b/>
          <w:bCs/>
        </w:rPr>
      </w:pPr>
      <w:r w:rsidRPr="5C82B349">
        <w:rPr>
          <w:b/>
          <w:bCs/>
        </w:rPr>
        <w:t xml:space="preserve">MM00bbbb - </w:t>
      </w:r>
      <w:proofErr w:type="spellStart"/>
      <w:r w:rsidRPr="5C82B349">
        <w:rPr>
          <w:b/>
          <w:bCs/>
        </w:rPr>
        <w:t>Dbbbb</w:t>
      </w:r>
      <w:proofErr w:type="spellEnd"/>
      <w:r w:rsidRPr="5C82B349">
        <w:rPr>
          <w:b/>
          <w:bCs/>
        </w:rPr>
        <w:t xml:space="preserve"> - 001 - Supplier Settlement Header Report</w:t>
      </w:r>
      <w:r w:rsidRPr="5C82B349" w:rsidR="002C79F1">
        <w:rPr>
          <w:b/>
          <w:bCs/>
        </w:rPr>
        <w:t xml:space="preserve"> (MHHS)</w:t>
      </w:r>
    </w:p>
    <w:p w:rsidR="0046092C" w:rsidRDefault="00120245" w14:paraId="49A0137D" w14:textId="77777777">
      <w:pPr>
        <w:pStyle w:val="Header"/>
        <w:spacing w:before="500" w:after="300"/>
      </w:pPr>
      <w:r>
        <w:rPr>
          <w:b/>
        </w:rPr>
        <w:t>Message Flow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939"/>
        <w:gridCol w:w="2940"/>
        <w:gridCol w:w="2939"/>
        <w:gridCol w:w="2939"/>
        <w:gridCol w:w="2939"/>
      </w:tblGrid>
      <w:tr w:rsidR="0046092C" w:rsidTr="6B4C27F9" w14:paraId="09AE7035" w14:textId="77777777">
        <w:tc>
          <w:tcPr>
            <w:tcW w:w="2941" w:type="dxa"/>
            <w:shd w:val="clear" w:color="auto" w:fill="4D8934"/>
          </w:tcPr>
          <w:p w:rsidR="0046092C" w:rsidRDefault="00120245" w14:paraId="21FF063E" w14:textId="77777777">
            <w:r>
              <w:rPr>
                <w:b/>
                <w:color w:val="FFFFFF"/>
              </w:rPr>
              <w:t>Market Message Reference</w:t>
            </w:r>
          </w:p>
        </w:tc>
        <w:tc>
          <w:tcPr>
            <w:tcW w:w="2941" w:type="dxa"/>
            <w:shd w:val="clear" w:color="auto" w:fill="4D8934"/>
          </w:tcPr>
          <w:p w:rsidR="0046092C" w:rsidRDefault="00120245" w14:paraId="5AAD5533" w14:textId="77777777">
            <w:r>
              <w:rPr>
                <w:b/>
                <w:color w:val="FFFFFF"/>
              </w:rPr>
              <w:t>MM Description</w:t>
            </w:r>
          </w:p>
        </w:tc>
        <w:tc>
          <w:tcPr>
            <w:tcW w:w="2941" w:type="dxa"/>
            <w:shd w:val="clear" w:color="auto" w:fill="4D8934"/>
          </w:tcPr>
          <w:p w:rsidR="0046092C" w:rsidRDefault="00120245" w14:paraId="1AE9D936" w14:textId="77777777">
            <w:r>
              <w:rPr>
                <w:b/>
                <w:color w:val="FFFFFF"/>
              </w:rPr>
              <w:t>Legacy Reference</w:t>
            </w:r>
          </w:p>
        </w:tc>
        <w:tc>
          <w:tcPr>
            <w:tcW w:w="2941" w:type="dxa"/>
            <w:shd w:val="clear" w:color="auto" w:fill="4D8934"/>
          </w:tcPr>
          <w:p w:rsidR="0046092C" w:rsidRDefault="00120245" w14:paraId="6B814A1E" w14:textId="77777777">
            <w:r>
              <w:rPr>
                <w:b/>
                <w:color w:val="FFFFFF"/>
              </w:rPr>
              <w:t>Version</w:t>
            </w:r>
          </w:p>
        </w:tc>
        <w:tc>
          <w:tcPr>
            <w:tcW w:w="2941" w:type="dxa"/>
            <w:shd w:val="clear" w:color="auto" w:fill="4D8934"/>
          </w:tcPr>
          <w:p w:rsidR="0046092C" w:rsidRDefault="00120245" w14:paraId="25546E3C" w14:textId="77777777">
            <w:r>
              <w:rPr>
                <w:b/>
                <w:color w:val="FFFFFF"/>
              </w:rPr>
              <w:t>Notes</w:t>
            </w:r>
          </w:p>
        </w:tc>
      </w:tr>
      <w:tr w:rsidR="0046092C" w:rsidTr="6B4C27F9" w14:paraId="39C74820" w14:textId="77777777">
        <w:tc>
          <w:tcPr>
            <w:tcW w:w="2941" w:type="dxa"/>
          </w:tcPr>
          <w:p w:rsidR="0046092C" w:rsidRDefault="6B4C27F9" w14:paraId="3C313E07" w14:textId="2DE43F1D">
            <w:r>
              <w:t>MM00bbb</w:t>
            </w:r>
          </w:p>
        </w:tc>
        <w:tc>
          <w:tcPr>
            <w:tcW w:w="2941" w:type="dxa"/>
          </w:tcPr>
          <w:p w:rsidR="0046092C" w:rsidRDefault="00120245" w14:paraId="39B4FA8D" w14:textId="77777777">
            <w:r>
              <w:t xml:space="preserve">A report </w:t>
            </w:r>
            <w:proofErr w:type="spellStart"/>
            <w:r>
              <w:t>summarising</w:t>
            </w:r>
            <w:proofErr w:type="spellEnd"/>
            <w:r>
              <w:t xml:space="preserve"> the various production run details which were included within a settlement run.</w:t>
            </w:r>
          </w:p>
        </w:tc>
        <w:tc>
          <w:tcPr>
            <w:tcW w:w="2941" w:type="dxa"/>
          </w:tcPr>
          <w:p w:rsidR="0046092C" w:rsidRDefault="4C205F84" w14:paraId="20A93443" w14:textId="2856136E">
            <w:proofErr w:type="spellStart"/>
            <w:r>
              <w:t>Dbbbb</w:t>
            </w:r>
            <w:proofErr w:type="spellEnd"/>
          </w:p>
        </w:tc>
        <w:tc>
          <w:tcPr>
            <w:tcW w:w="2941" w:type="dxa"/>
          </w:tcPr>
          <w:p w:rsidR="0046092C" w:rsidRDefault="00120245" w14:paraId="7FDB2701" w14:textId="77777777">
            <w:r>
              <w:t>001</w:t>
            </w:r>
          </w:p>
        </w:tc>
        <w:tc>
          <w:tcPr>
            <w:tcW w:w="2941" w:type="dxa"/>
          </w:tcPr>
          <w:p w:rsidR="0046092C" w:rsidRDefault="0046092C" w14:paraId="672A6659" w14:textId="77777777"/>
        </w:tc>
      </w:tr>
    </w:tbl>
    <w:p w:rsidR="0046092C" w:rsidRDefault="00120245" w14:paraId="44371C23" w14:textId="77777777">
      <w:pPr>
        <w:pStyle w:val="Header"/>
        <w:spacing w:before="500" w:after="300"/>
      </w:pPr>
      <w:r>
        <w:rPr>
          <w:b/>
        </w:rPr>
        <w:t>Scenario Variants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99"/>
        <w:gridCol w:w="2100"/>
        <w:gridCol w:w="2100"/>
        <w:gridCol w:w="2099"/>
        <w:gridCol w:w="2100"/>
        <w:gridCol w:w="2099"/>
        <w:gridCol w:w="2099"/>
      </w:tblGrid>
      <w:tr w:rsidR="0046092C" w:rsidTr="6B4C27F9" w14:paraId="5D811E98" w14:textId="77777777">
        <w:tc>
          <w:tcPr>
            <w:tcW w:w="2101" w:type="dxa"/>
            <w:shd w:val="clear" w:color="auto" w:fill="4D8934"/>
          </w:tcPr>
          <w:p w:rsidR="0046092C" w:rsidRDefault="00120245" w14:paraId="6F6400CD" w14:textId="77777777">
            <w:r>
              <w:rPr>
                <w:b/>
                <w:color w:val="FFFFFF"/>
              </w:rPr>
              <w:t>Scenario Variant</w:t>
            </w:r>
          </w:p>
        </w:tc>
        <w:tc>
          <w:tcPr>
            <w:tcW w:w="2101" w:type="dxa"/>
            <w:shd w:val="clear" w:color="auto" w:fill="4D8934"/>
          </w:tcPr>
          <w:p w:rsidR="0046092C" w:rsidRDefault="00120245" w14:paraId="0D909AED" w14:textId="77777777">
            <w:r>
              <w:rPr>
                <w:b/>
                <w:color w:val="FFFFFF"/>
              </w:rPr>
              <w:t>Name</w:t>
            </w:r>
          </w:p>
        </w:tc>
        <w:tc>
          <w:tcPr>
            <w:tcW w:w="2101" w:type="dxa"/>
            <w:shd w:val="clear" w:color="auto" w:fill="4D8934"/>
          </w:tcPr>
          <w:p w:rsidR="0046092C" w:rsidRDefault="00120245" w14:paraId="67D63D4F" w14:textId="77777777">
            <w:r>
              <w:rPr>
                <w:b/>
                <w:color w:val="FFFFFF"/>
              </w:rPr>
              <w:t>Source</w:t>
            </w:r>
          </w:p>
        </w:tc>
        <w:tc>
          <w:tcPr>
            <w:tcW w:w="2101" w:type="dxa"/>
            <w:shd w:val="clear" w:color="auto" w:fill="4D8934"/>
          </w:tcPr>
          <w:p w:rsidR="0046092C" w:rsidRDefault="00120245" w14:paraId="461A4C5F" w14:textId="77777777">
            <w:r>
              <w:rPr>
                <w:b/>
                <w:color w:val="FFFFFF"/>
              </w:rPr>
              <w:t>Target</w:t>
            </w:r>
          </w:p>
        </w:tc>
        <w:tc>
          <w:tcPr>
            <w:tcW w:w="2101" w:type="dxa"/>
            <w:shd w:val="clear" w:color="auto" w:fill="4D8934"/>
          </w:tcPr>
          <w:p w:rsidR="0046092C" w:rsidRDefault="00120245" w14:paraId="468A569D" w14:textId="77777777">
            <w:r>
              <w:rPr>
                <w:b/>
                <w:color w:val="FFFFFF"/>
              </w:rPr>
              <w:t>Owner</w:t>
            </w:r>
          </w:p>
        </w:tc>
        <w:tc>
          <w:tcPr>
            <w:tcW w:w="2101" w:type="dxa"/>
            <w:shd w:val="clear" w:color="auto" w:fill="4D8934"/>
          </w:tcPr>
          <w:p w:rsidR="0046092C" w:rsidRDefault="00120245" w14:paraId="70BD9496" w14:textId="77777777">
            <w:r>
              <w:rPr>
                <w:b/>
                <w:color w:val="FFFFFF"/>
              </w:rPr>
              <w:t>Route</w:t>
            </w:r>
          </w:p>
        </w:tc>
        <w:tc>
          <w:tcPr>
            <w:tcW w:w="2101" w:type="dxa"/>
            <w:shd w:val="clear" w:color="auto" w:fill="4D8934"/>
          </w:tcPr>
          <w:p w:rsidR="0046092C" w:rsidRDefault="00120245" w14:paraId="206DFFD0" w14:textId="77777777">
            <w:r>
              <w:rPr>
                <w:b/>
                <w:color w:val="FFFFFF"/>
              </w:rPr>
              <w:t>Method</w:t>
            </w:r>
          </w:p>
        </w:tc>
      </w:tr>
      <w:tr w:rsidR="0046092C" w:rsidTr="6B4C27F9" w14:paraId="188F16A1" w14:textId="77777777">
        <w:tc>
          <w:tcPr>
            <w:tcW w:w="2101" w:type="dxa"/>
          </w:tcPr>
          <w:p w:rsidR="0046092C" w:rsidRDefault="6B4C27F9" w14:paraId="7620D3EC" w14:textId="093418EA">
            <w:r>
              <w:t>SV00bbb</w:t>
            </w:r>
          </w:p>
        </w:tc>
        <w:tc>
          <w:tcPr>
            <w:tcW w:w="2101" w:type="dxa"/>
          </w:tcPr>
          <w:p w:rsidR="0046092C" w:rsidRDefault="00120245" w14:paraId="0979FD65" w14:textId="4A9ED56C">
            <w:r>
              <w:t>Supplier Settlement Header Report</w:t>
            </w:r>
            <w:r w:rsidR="00F23865">
              <w:t xml:space="preserve"> (MHHS)</w:t>
            </w:r>
          </w:p>
        </w:tc>
        <w:tc>
          <w:tcPr>
            <w:tcW w:w="2101" w:type="dxa"/>
          </w:tcPr>
          <w:p w:rsidR="0046092C" w:rsidRDefault="00120245" w14:paraId="3CC17BFD" w14:textId="77777777">
            <w:r>
              <w:t>Supplier Volume Allocation Agent</w:t>
            </w:r>
          </w:p>
        </w:tc>
        <w:tc>
          <w:tcPr>
            <w:tcW w:w="2101" w:type="dxa"/>
          </w:tcPr>
          <w:p w:rsidR="0046092C" w:rsidRDefault="00120245" w14:paraId="12543E4E" w14:textId="77777777">
            <w:r>
              <w:t>Electricity Supplier</w:t>
            </w:r>
          </w:p>
        </w:tc>
        <w:tc>
          <w:tcPr>
            <w:tcW w:w="2101" w:type="dxa"/>
          </w:tcPr>
          <w:p w:rsidR="0046092C" w:rsidRDefault="00120245" w14:paraId="75F70E8D" w14:textId="77777777">
            <w:r>
              <w:t>Balancing and Settlement Code Company</w:t>
            </w:r>
          </w:p>
        </w:tc>
        <w:tc>
          <w:tcPr>
            <w:tcW w:w="2101" w:type="dxa"/>
          </w:tcPr>
          <w:p w:rsidR="0046092C" w:rsidRDefault="0046092C" w14:paraId="0A37501D" w14:textId="77777777"/>
        </w:tc>
        <w:tc>
          <w:tcPr>
            <w:tcW w:w="2101" w:type="dxa"/>
          </w:tcPr>
          <w:p w:rsidR="0046092C" w:rsidRDefault="0046092C" w14:paraId="5DAB6C7B" w14:textId="77777777"/>
        </w:tc>
      </w:tr>
    </w:tbl>
    <w:p w:rsidR="0046092C" w:rsidRDefault="00120245" w14:paraId="63655ACB" w14:textId="77777777">
      <w:pPr>
        <w:pStyle w:val="Header"/>
        <w:spacing w:before="500" w:after="300"/>
      </w:pPr>
      <w:r>
        <w:rPr>
          <w:b/>
        </w:rPr>
        <w:t>Data Items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98"/>
        <w:gridCol w:w="4899"/>
        <w:gridCol w:w="4899"/>
      </w:tblGrid>
      <w:tr w:rsidR="0046092C" w:rsidTr="303B90BF" w14:paraId="71AF210D" w14:textId="77777777">
        <w:tc>
          <w:tcPr>
            <w:tcW w:w="4898" w:type="dxa"/>
            <w:shd w:val="clear" w:color="auto" w:fill="4D8934"/>
            <w:tcMar/>
          </w:tcPr>
          <w:p w:rsidR="0046092C" w:rsidRDefault="00120245" w14:paraId="1E864BE2" w14:textId="77777777">
            <w:r>
              <w:rPr>
                <w:b/>
                <w:color w:val="FFFFFF"/>
              </w:rPr>
              <w:t>Data Item ID</w:t>
            </w:r>
          </w:p>
        </w:tc>
        <w:tc>
          <w:tcPr>
            <w:tcW w:w="4899" w:type="dxa"/>
            <w:shd w:val="clear" w:color="auto" w:fill="4D8934"/>
            <w:tcMar/>
          </w:tcPr>
          <w:p w:rsidR="0046092C" w:rsidRDefault="00120245" w14:paraId="3F74EB62" w14:textId="77777777">
            <w:r>
              <w:rPr>
                <w:b/>
                <w:color w:val="FFFFFF"/>
              </w:rPr>
              <w:t>Legacy Reference</w:t>
            </w:r>
          </w:p>
        </w:tc>
        <w:tc>
          <w:tcPr>
            <w:tcW w:w="4899" w:type="dxa"/>
            <w:shd w:val="clear" w:color="auto" w:fill="4D8934"/>
            <w:tcMar/>
          </w:tcPr>
          <w:p w:rsidR="0046092C" w:rsidRDefault="00120245" w14:paraId="76CAFD79" w14:textId="77777777">
            <w:r>
              <w:rPr>
                <w:b/>
                <w:color w:val="FFFFFF"/>
              </w:rPr>
              <w:t>Name</w:t>
            </w:r>
          </w:p>
        </w:tc>
      </w:tr>
      <w:tr w:rsidR="0046092C" w:rsidTr="303B90BF" w14:paraId="715AB9C4" w14:textId="77777777">
        <w:tc>
          <w:tcPr>
            <w:tcW w:w="4898" w:type="dxa"/>
            <w:tcMar/>
          </w:tcPr>
          <w:p w:rsidR="0046092C" w:rsidRDefault="00120245" w14:paraId="7913455A" w14:textId="77777777">
            <w:r>
              <w:t>DI50028</w:t>
            </w:r>
          </w:p>
        </w:tc>
        <w:tc>
          <w:tcPr>
            <w:tcW w:w="4899" w:type="dxa"/>
            <w:tcMar/>
          </w:tcPr>
          <w:p w:rsidRPr="00DC000C" w:rsidR="0046092C" w:rsidP="417B2677" w:rsidRDefault="0E339C5E" w14:paraId="22022E82" w14:textId="77777777">
            <w:r w:rsidRPr="00DC000C">
              <w:t>J0066</w:t>
            </w:r>
          </w:p>
        </w:tc>
        <w:tc>
          <w:tcPr>
            <w:tcW w:w="4899" w:type="dxa"/>
            <w:tcMar/>
          </w:tcPr>
          <w:p w:rsidR="0046092C" w:rsidRDefault="00120245" w14:paraId="0B35FE22" w14:textId="77777777">
            <w:r>
              <w:t>GSP Group Id</w:t>
            </w:r>
          </w:p>
        </w:tc>
      </w:tr>
      <w:tr w:rsidR="0046092C" w:rsidTr="303B90BF" w14:paraId="70425FB3" w14:textId="77777777">
        <w:tc>
          <w:tcPr>
            <w:tcW w:w="4898" w:type="dxa"/>
            <w:tcMar/>
          </w:tcPr>
          <w:p w:rsidR="0046092C" w:rsidRDefault="00120245" w14:paraId="16BB9EBF" w14:textId="77777777">
            <w:r>
              <w:t>DI50034</w:t>
            </w:r>
          </w:p>
        </w:tc>
        <w:tc>
          <w:tcPr>
            <w:tcW w:w="4899" w:type="dxa"/>
            <w:tcMar/>
          </w:tcPr>
          <w:p w:rsidRPr="00DC000C" w:rsidR="0046092C" w:rsidP="417B2677" w:rsidRDefault="0E339C5E" w14:paraId="5353D07E" w14:textId="77777777">
            <w:r w:rsidRPr="00DC000C">
              <w:t>J0073</w:t>
            </w:r>
          </w:p>
        </w:tc>
        <w:tc>
          <w:tcPr>
            <w:tcW w:w="4899" w:type="dxa"/>
            <w:tcMar/>
          </w:tcPr>
          <w:p w:rsidR="0046092C" w:rsidRDefault="00120245" w14:paraId="6795499F" w14:textId="77777777">
            <w:r>
              <w:t>Settlement Date</w:t>
            </w:r>
          </w:p>
        </w:tc>
      </w:tr>
      <w:tr w:rsidR="0046092C" w:rsidTr="303B90BF" w14:paraId="6BE73BA6" w14:textId="77777777">
        <w:tc>
          <w:tcPr>
            <w:tcW w:w="4898" w:type="dxa"/>
            <w:tcMar/>
          </w:tcPr>
          <w:p w:rsidR="0046092C" w:rsidRDefault="00120245" w14:paraId="1EF27D3A" w14:textId="77777777">
            <w:r>
              <w:lastRenderedPageBreak/>
              <w:t>DI50045</w:t>
            </w:r>
          </w:p>
        </w:tc>
        <w:tc>
          <w:tcPr>
            <w:tcW w:w="4899" w:type="dxa"/>
            <w:tcMar/>
          </w:tcPr>
          <w:p w:rsidRPr="00DC000C" w:rsidR="0046092C" w:rsidP="417B2677" w:rsidRDefault="0E339C5E" w14:paraId="0DCB44F9" w14:textId="77777777">
            <w:r w:rsidRPr="00DC000C">
              <w:t>J0084</w:t>
            </w:r>
          </w:p>
        </w:tc>
        <w:tc>
          <w:tcPr>
            <w:tcW w:w="4899" w:type="dxa"/>
            <w:tcMar/>
          </w:tcPr>
          <w:p w:rsidR="0046092C" w:rsidRDefault="00120245" w14:paraId="67708BB6" w14:textId="77777777">
            <w:r>
              <w:t>Supplier Id</w:t>
            </w:r>
          </w:p>
        </w:tc>
      </w:tr>
      <w:tr w:rsidR="0046092C" w:rsidTr="303B90BF" w14:paraId="3FA165FF" w14:textId="77777777">
        <w:tc>
          <w:tcPr>
            <w:tcW w:w="4898" w:type="dxa"/>
            <w:tcMar/>
          </w:tcPr>
          <w:p w:rsidR="0046092C" w:rsidRDefault="00120245" w14:paraId="655BD093" w14:textId="77777777">
            <w:r>
              <w:t>DI50077</w:t>
            </w:r>
          </w:p>
        </w:tc>
        <w:tc>
          <w:tcPr>
            <w:tcW w:w="4899" w:type="dxa"/>
            <w:tcMar/>
          </w:tcPr>
          <w:p w:rsidRPr="00DC000C" w:rsidR="0046092C" w:rsidP="417B2677" w:rsidRDefault="0E339C5E" w14:paraId="1F3A19FE" w14:textId="77777777">
            <w:r w:rsidRPr="00DC000C">
              <w:t>J0146</w:t>
            </w:r>
          </w:p>
        </w:tc>
        <w:tc>
          <w:tcPr>
            <w:tcW w:w="4899" w:type="dxa"/>
            <w:tcMar/>
          </w:tcPr>
          <w:p w:rsidR="0046092C" w:rsidRDefault="00120245" w14:paraId="3697D187" w14:textId="77777777">
            <w:r>
              <w:t>Settlement Code</w:t>
            </w:r>
          </w:p>
        </w:tc>
      </w:tr>
      <w:tr w:rsidR="0046092C" w:rsidTr="303B90BF" w14:paraId="23FF71CF" w14:textId="77777777">
        <w:tc>
          <w:tcPr>
            <w:tcW w:w="4898" w:type="dxa"/>
            <w:tcMar/>
          </w:tcPr>
          <w:p w:rsidR="0046092C" w:rsidRDefault="00120245" w14:paraId="5B1D8B28" w14:textId="77777777">
            <w:r>
              <w:t>DI50113</w:t>
            </w:r>
          </w:p>
        </w:tc>
        <w:tc>
          <w:tcPr>
            <w:tcW w:w="4899" w:type="dxa"/>
            <w:tcMar/>
          </w:tcPr>
          <w:p w:rsidRPr="00DC000C" w:rsidR="0046092C" w:rsidP="417B2677" w:rsidRDefault="0E339C5E" w14:paraId="51F4CBB2" w14:textId="77777777">
            <w:r w:rsidRPr="00DC000C">
              <w:t>J0195</w:t>
            </w:r>
          </w:p>
        </w:tc>
        <w:tc>
          <w:tcPr>
            <w:tcW w:w="4899" w:type="dxa"/>
            <w:tcMar/>
          </w:tcPr>
          <w:p w:rsidR="0046092C" w:rsidRDefault="00120245" w14:paraId="551E3E4F" w14:textId="77777777">
            <w:r>
              <w:t>SSR Run Date</w:t>
            </w:r>
          </w:p>
        </w:tc>
      </w:tr>
      <w:tr w:rsidR="0046092C" w:rsidTr="303B90BF" w14:paraId="17EE0556" w14:textId="77777777">
        <w:tc>
          <w:tcPr>
            <w:tcW w:w="4898" w:type="dxa"/>
            <w:tcMar/>
          </w:tcPr>
          <w:p w:rsidR="0046092C" w:rsidRDefault="00120245" w14:paraId="0339D30E" w14:textId="77777777">
            <w:r>
              <w:t>DI50114</w:t>
            </w:r>
          </w:p>
        </w:tc>
        <w:tc>
          <w:tcPr>
            <w:tcW w:w="4899" w:type="dxa"/>
            <w:tcMar/>
          </w:tcPr>
          <w:p w:rsidR="0046092C" w:rsidRDefault="00120245" w14:paraId="6CBCD472" w14:textId="77777777">
            <w:r>
              <w:t>J0196</w:t>
            </w:r>
          </w:p>
        </w:tc>
        <w:tc>
          <w:tcPr>
            <w:tcW w:w="4899" w:type="dxa"/>
            <w:tcMar/>
          </w:tcPr>
          <w:p w:rsidR="0046092C" w:rsidRDefault="00120245" w14:paraId="253A505A" w14:textId="77777777">
            <w:r>
              <w:t>SSR Run Number</w:t>
            </w:r>
          </w:p>
        </w:tc>
      </w:tr>
      <w:tr w:rsidR="0046092C" w:rsidTr="303B90BF" w14:paraId="556EDDAD" w14:textId="77777777">
        <w:tc>
          <w:tcPr>
            <w:tcW w:w="4898" w:type="dxa"/>
            <w:tcMar/>
          </w:tcPr>
          <w:p w:rsidR="0046092C" w:rsidRDefault="00120245" w14:paraId="189D4CBD" w14:textId="77777777">
            <w:r>
              <w:t>DI50127</w:t>
            </w:r>
          </w:p>
        </w:tc>
        <w:tc>
          <w:tcPr>
            <w:tcW w:w="4899" w:type="dxa"/>
            <w:tcMar/>
          </w:tcPr>
          <w:p w:rsidRPr="00DC000C" w:rsidR="0046092C" w:rsidP="417B2677" w:rsidRDefault="0E339C5E" w14:paraId="4E997B0E" w14:textId="77777777">
            <w:r w:rsidRPr="00DC000C">
              <w:t>J0244</w:t>
            </w:r>
          </w:p>
        </w:tc>
        <w:tc>
          <w:tcPr>
            <w:tcW w:w="4899" w:type="dxa"/>
            <w:tcMar/>
          </w:tcPr>
          <w:p w:rsidR="0046092C" w:rsidRDefault="00120245" w14:paraId="2E4C4604" w14:textId="77777777">
            <w:r>
              <w:t>BSC Trading Party Id</w:t>
            </w:r>
          </w:p>
        </w:tc>
      </w:tr>
      <w:tr w:rsidR="0046092C" w:rsidTr="303B90BF" w14:paraId="40C65119" w14:textId="77777777">
        <w:tc>
          <w:tcPr>
            <w:tcW w:w="4898" w:type="dxa"/>
            <w:tcMar/>
          </w:tcPr>
          <w:p w:rsidR="0046092C" w:rsidRDefault="00120245" w14:paraId="5087DD74" w14:textId="77777777">
            <w:r>
              <w:t>DI50128</w:t>
            </w:r>
          </w:p>
        </w:tc>
        <w:tc>
          <w:tcPr>
            <w:tcW w:w="4899" w:type="dxa"/>
            <w:tcMar/>
          </w:tcPr>
          <w:p w:rsidRPr="00DC000C" w:rsidR="0046092C" w:rsidP="417B2677" w:rsidRDefault="0E339C5E" w14:paraId="409B02CE" w14:textId="77777777">
            <w:r w:rsidRPr="00DC000C">
              <w:t>J0248</w:t>
            </w:r>
          </w:p>
        </w:tc>
        <w:tc>
          <w:tcPr>
            <w:tcW w:w="4899" w:type="dxa"/>
            <w:tcMar/>
          </w:tcPr>
          <w:p w:rsidR="0046092C" w:rsidRDefault="00120245" w14:paraId="4B41A537" w14:textId="77777777">
            <w:r>
              <w:t>Supplier Name</w:t>
            </w:r>
          </w:p>
        </w:tc>
      </w:tr>
      <w:tr w:rsidR="0046092C" w:rsidTr="303B90BF" w14:paraId="43BF10CD" w14:textId="77777777">
        <w:tc>
          <w:tcPr>
            <w:tcW w:w="4898" w:type="dxa"/>
            <w:tcMar/>
          </w:tcPr>
          <w:p w:rsidR="0046092C" w:rsidRDefault="00120245" w14:paraId="7F528D86" w14:textId="77777777">
            <w:r>
              <w:t>DI50307</w:t>
            </w:r>
          </w:p>
        </w:tc>
        <w:tc>
          <w:tcPr>
            <w:tcW w:w="4899" w:type="dxa"/>
            <w:tcMar/>
          </w:tcPr>
          <w:p w:rsidRPr="00DC000C" w:rsidR="0046092C" w:rsidP="417B2677" w:rsidRDefault="0E339C5E" w14:paraId="260FF01C" w14:textId="77777777">
            <w:r w:rsidRPr="00DC000C">
              <w:t>J0649</w:t>
            </w:r>
          </w:p>
        </w:tc>
        <w:tc>
          <w:tcPr>
            <w:tcW w:w="4899" w:type="dxa"/>
            <w:tcMar/>
          </w:tcPr>
          <w:p w:rsidR="0046092C" w:rsidRDefault="00120245" w14:paraId="46E7F743" w14:textId="77777777">
            <w:r>
              <w:t>SAA Settlement Run Number</w:t>
            </w:r>
          </w:p>
        </w:tc>
      </w:tr>
      <w:tr w:rsidR="0046092C" w:rsidTr="303B90BF" w14:paraId="3CCB25FC" w14:textId="77777777">
        <w:tc>
          <w:tcPr>
            <w:tcW w:w="4898" w:type="dxa"/>
            <w:tcMar/>
          </w:tcPr>
          <w:p w:rsidR="0046092C" w:rsidRDefault="00120245" w14:paraId="379D0B0F" w14:textId="77777777">
            <w:r>
              <w:t>DI50308</w:t>
            </w:r>
          </w:p>
        </w:tc>
        <w:tc>
          <w:tcPr>
            <w:tcW w:w="4899" w:type="dxa"/>
            <w:tcMar/>
          </w:tcPr>
          <w:p w:rsidRPr="00DC000C" w:rsidR="0046092C" w:rsidP="417B2677" w:rsidRDefault="0E339C5E" w14:paraId="7F0D7F9B" w14:textId="77777777">
            <w:r w:rsidRPr="00DC000C">
              <w:t>J0650</w:t>
            </w:r>
          </w:p>
        </w:tc>
        <w:tc>
          <w:tcPr>
            <w:tcW w:w="4899" w:type="dxa"/>
            <w:tcMar/>
          </w:tcPr>
          <w:p w:rsidR="0046092C" w:rsidRDefault="00120245" w14:paraId="3D03ED85" w14:textId="77777777">
            <w:r>
              <w:t>SAA Settlement Run Type Id</w:t>
            </w:r>
          </w:p>
        </w:tc>
      </w:tr>
      <w:tr w:rsidR="0046092C" w:rsidTr="303B90BF" w14:paraId="768F8000" w14:textId="77777777">
        <w:tc>
          <w:tcPr>
            <w:tcW w:w="4898" w:type="dxa"/>
            <w:tcMar/>
          </w:tcPr>
          <w:p w:rsidR="0046092C" w:rsidRDefault="00120245" w14:paraId="341904A7" w14:textId="77777777">
            <w:r>
              <w:t>DI50309</w:t>
            </w:r>
          </w:p>
        </w:tc>
        <w:tc>
          <w:tcPr>
            <w:tcW w:w="4899" w:type="dxa"/>
            <w:tcMar/>
          </w:tcPr>
          <w:p w:rsidRPr="00DC000C" w:rsidR="0046092C" w:rsidP="417B2677" w:rsidRDefault="0E339C5E" w14:paraId="537E6C28" w14:textId="77777777">
            <w:r w:rsidRPr="00DC000C">
              <w:t>J0652</w:t>
            </w:r>
          </w:p>
        </w:tc>
        <w:tc>
          <w:tcPr>
            <w:tcW w:w="4899" w:type="dxa"/>
            <w:tcMar/>
          </w:tcPr>
          <w:p w:rsidR="0046092C" w:rsidRDefault="00120245" w14:paraId="1B1AC0B0" w14:textId="77777777">
            <w:r>
              <w:t>SAA Settlement Date</w:t>
            </w:r>
          </w:p>
        </w:tc>
      </w:tr>
      <w:tr w:rsidR="0046092C" w:rsidTr="303B90BF" w14:paraId="52D28992" w14:textId="77777777">
        <w:tc>
          <w:tcPr>
            <w:tcW w:w="4898" w:type="dxa"/>
            <w:tcMar/>
          </w:tcPr>
          <w:p w:rsidR="0046092C" w:rsidRDefault="00120245" w14:paraId="1C34D1FF" w14:textId="77777777">
            <w:r>
              <w:t>DI50427</w:t>
            </w:r>
          </w:p>
        </w:tc>
        <w:tc>
          <w:tcPr>
            <w:tcW w:w="4899" w:type="dxa"/>
            <w:tcMar/>
          </w:tcPr>
          <w:p w:rsidR="0046092C" w:rsidRDefault="00120245" w14:paraId="6A7B9DB4" w14:textId="77777777">
            <w:r>
              <w:t>J0882</w:t>
            </w:r>
          </w:p>
        </w:tc>
        <w:tc>
          <w:tcPr>
            <w:tcW w:w="4899" w:type="dxa"/>
            <w:tcMar/>
          </w:tcPr>
          <w:p w:rsidR="0046092C" w:rsidRDefault="00120245" w14:paraId="7D0D8A08" w14:textId="77777777">
            <w:r>
              <w:t>Settlement Code Description</w:t>
            </w:r>
          </w:p>
        </w:tc>
      </w:tr>
      <w:tr w:rsidR="0046092C" w:rsidTr="303B90BF" w14:paraId="79307D15" w14:textId="77777777">
        <w:tc>
          <w:tcPr>
            <w:tcW w:w="4898" w:type="dxa"/>
            <w:tcMar/>
          </w:tcPr>
          <w:p w:rsidR="0046092C" w:rsidRDefault="00120245" w14:paraId="32694FD2" w14:textId="77777777">
            <w:r>
              <w:t>DI50477</w:t>
            </w:r>
          </w:p>
        </w:tc>
        <w:tc>
          <w:tcPr>
            <w:tcW w:w="4899" w:type="dxa"/>
            <w:tcMar/>
          </w:tcPr>
          <w:p w:rsidRPr="00DC000C" w:rsidR="0046092C" w:rsidP="417B2677" w:rsidRDefault="0E339C5E" w14:paraId="78D71DDB" w14:textId="77777777">
            <w:r w:rsidRPr="00DC000C">
              <w:t>J1023</w:t>
            </w:r>
          </w:p>
        </w:tc>
        <w:tc>
          <w:tcPr>
            <w:tcW w:w="4899" w:type="dxa"/>
            <w:tcMar/>
          </w:tcPr>
          <w:p w:rsidR="0046092C" w:rsidRDefault="00120245" w14:paraId="447459CD" w14:textId="77777777">
            <w:r>
              <w:t>CDCS Extract Number</w:t>
            </w:r>
          </w:p>
        </w:tc>
      </w:tr>
      <w:tr w:rsidR="0046092C" w:rsidTr="303B90BF" w14:paraId="68727400" w14:textId="77777777">
        <w:tc>
          <w:tcPr>
            <w:tcW w:w="4898" w:type="dxa"/>
            <w:tcMar/>
          </w:tcPr>
          <w:p w:rsidR="0046092C" w:rsidRDefault="00120245" w14:paraId="20B742F8" w14:textId="77777777">
            <w:r>
              <w:t>DI50533</w:t>
            </w:r>
          </w:p>
        </w:tc>
        <w:tc>
          <w:tcPr>
            <w:tcW w:w="4899" w:type="dxa"/>
            <w:tcMar/>
          </w:tcPr>
          <w:p w:rsidRPr="00DC000C" w:rsidR="0046092C" w:rsidP="417B2677" w:rsidRDefault="0E339C5E" w14:paraId="7E6236F5" w14:textId="77777777">
            <w:r w:rsidRPr="00DC000C">
              <w:t>J1087</w:t>
            </w:r>
          </w:p>
        </w:tc>
        <w:tc>
          <w:tcPr>
            <w:tcW w:w="4899" w:type="dxa"/>
            <w:tcMar/>
          </w:tcPr>
          <w:p w:rsidR="0046092C" w:rsidRDefault="00120245" w14:paraId="0C7C4877" w14:textId="77777777">
            <w:r>
              <w:t>Run Number</w:t>
            </w:r>
          </w:p>
        </w:tc>
      </w:tr>
      <w:tr w:rsidR="0046092C" w:rsidTr="303B90BF" w14:paraId="431E549F" w14:textId="77777777">
        <w:tc>
          <w:tcPr>
            <w:tcW w:w="4898" w:type="dxa"/>
            <w:tcMar/>
          </w:tcPr>
          <w:p w:rsidR="0046092C" w:rsidRDefault="00120245" w14:paraId="3038F6CD" w14:textId="77777777">
            <w:r>
              <w:t>DI50535</w:t>
            </w:r>
          </w:p>
        </w:tc>
        <w:tc>
          <w:tcPr>
            <w:tcW w:w="4899" w:type="dxa"/>
            <w:tcMar/>
          </w:tcPr>
          <w:p w:rsidR="0046092C" w:rsidP="56AE91B5" w:rsidRDefault="0E339C5E" w14:paraId="399B2E47" w14:textId="77777777" w14:noSpellErr="1">
            <w:pPr/>
            <w:r w:rsidR="1F26224B">
              <w:rPr/>
              <w:t>J1090</w:t>
            </w:r>
          </w:p>
        </w:tc>
        <w:tc>
          <w:tcPr>
            <w:tcW w:w="4899" w:type="dxa"/>
            <w:tcMar/>
          </w:tcPr>
          <w:p w:rsidR="0046092C" w:rsidRDefault="00120245" w14:paraId="7DFABA56" w14:textId="77777777">
            <w:r>
              <w:t>Report Parameters</w:t>
            </w:r>
          </w:p>
        </w:tc>
      </w:tr>
      <w:tr w:rsidR="0046092C" w:rsidTr="303B90BF" w14:paraId="01F39B51" w14:textId="77777777">
        <w:tc>
          <w:tcPr>
            <w:tcW w:w="4898" w:type="dxa"/>
            <w:tcMar/>
          </w:tcPr>
          <w:p w:rsidR="0046092C" w:rsidRDefault="00120245" w14:paraId="74BEE927" w14:textId="77777777">
            <w:r>
              <w:t>DI50601</w:t>
            </w:r>
          </w:p>
        </w:tc>
        <w:tc>
          <w:tcPr>
            <w:tcW w:w="4899" w:type="dxa"/>
            <w:tcMar/>
          </w:tcPr>
          <w:p w:rsidR="0046092C" w:rsidRDefault="00120245" w14:paraId="714442FD" w14:textId="77777777">
            <w:r>
              <w:t>J1180</w:t>
            </w:r>
          </w:p>
        </w:tc>
        <w:tc>
          <w:tcPr>
            <w:tcW w:w="4899" w:type="dxa"/>
            <w:tcMar/>
          </w:tcPr>
          <w:p w:rsidR="0046092C" w:rsidRDefault="00120245" w14:paraId="27EC7671" w14:textId="77777777">
            <w:r>
              <w:t>Settlement Run Status Description</w:t>
            </w:r>
          </w:p>
        </w:tc>
      </w:tr>
      <w:tr w:rsidR="0046092C" w:rsidTr="303B90BF" w14:paraId="087C0ED8" w14:textId="77777777">
        <w:tc>
          <w:tcPr>
            <w:tcW w:w="4898" w:type="dxa"/>
            <w:tcMar/>
          </w:tcPr>
          <w:p w:rsidR="0046092C" w:rsidRDefault="00120245" w14:paraId="7022321B" w14:textId="77777777">
            <w:r>
              <w:t>DI50602</w:t>
            </w:r>
          </w:p>
        </w:tc>
        <w:tc>
          <w:tcPr>
            <w:tcW w:w="4899" w:type="dxa"/>
            <w:tcMar/>
          </w:tcPr>
          <w:p w:rsidR="0046092C" w:rsidRDefault="00120245" w14:paraId="601EE435" w14:textId="77777777">
            <w:r>
              <w:t>J1181</w:t>
            </w:r>
          </w:p>
        </w:tc>
        <w:tc>
          <w:tcPr>
            <w:tcW w:w="4899" w:type="dxa"/>
            <w:tcMar/>
          </w:tcPr>
          <w:p w:rsidR="0046092C" w:rsidRDefault="00120245" w14:paraId="1CB9FB28" w14:textId="77777777">
            <w:r>
              <w:t>System Market Participant Id</w:t>
            </w:r>
          </w:p>
        </w:tc>
      </w:tr>
      <w:tr w:rsidR="0046092C" w:rsidTr="303B90BF" w14:paraId="574F0E2C" w14:textId="77777777">
        <w:tc>
          <w:tcPr>
            <w:tcW w:w="4898" w:type="dxa"/>
            <w:tcMar/>
          </w:tcPr>
          <w:p w:rsidR="0046092C" w:rsidRDefault="00120245" w14:paraId="5631C4FB" w14:textId="77777777">
            <w:r>
              <w:t>DI50617</w:t>
            </w:r>
          </w:p>
        </w:tc>
        <w:tc>
          <w:tcPr>
            <w:tcW w:w="4899" w:type="dxa"/>
            <w:tcMar/>
          </w:tcPr>
          <w:p w:rsidR="0046092C" w:rsidRDefault="00120245" w14:paraId="27087150" w14:textId="77777777">
            <w:r>
              <w:t>J1207</w:t>
            </w:r>
          </w:p>
        </w:tc>
        <w:tc>
          <w:tcPr>
            <w:tcW w:w="4899" w:type="dxa"/>
            <w:tcMar/>
          </w:tcPr>
          <w:p w:rsidR="0046092C" w:rsidRDefault="00120245" w14:paraId="50986C99" w14:textId="77777777">
            <w:r>
              <w:t>SSR Run Status</w:t>
            </w:r>
          </w:p>
        </w:tc>
      </w:tr>
      <w:tr w:rsidR="0046092C" w:rsidTr="303B90BF" w14:paraId="77699F3D" w14:textId="77777777">
        <w:tc>
          <w:tcPr>
            <w:tcW w:w="4898" w:type="dxa"/>
            <w:tcMar/>
          </w:tcPr>
          <w:p w:rsidR="0046092C" w:rsidRDefault="00120245" w14:paraId="236534CC" w14:textId="77777777">
            <w:r>
              <w:t>DI50618</w:t>
            </w:r>
          </w:p>
        </w:tc>
        <w:tc>
          <w:tcPr>
            <w:tcW w:w="4899" w:type="dxa"/>
            <w:tcMar/>
          </w:tcPr>
          <w:p w:rsidR="0046092C" w:rsidRDefault="00120245" w14:paraId="6FA3C225" w14:textId="77777777">
            <w:r>
              <w:t>J1210</w:t>
            </w:r>
          </w:p>
        </w:tc>
        <w:tc>
          <w:tcPr>
            <w:tcW w:w="4899" w:type="dxa"/>
            <w:tcMar/>
          </w:tcPr>
          <w:p w:rsidR="0046092C" w:rsidRDefault="00120245" w14:paraId="5CCBDC5A" w14:textId="77777777">
            <w:r>
              <w:t>SSR Run Type</w:t>
            </w:r>
          </w:p>
        </w:tc>
      </w:tr>
      <w:tr w:rsidR="0E339C5E" w:rsidTr="303B90BF" w14:paraId="6DD50135" w14:textId="77777777">
        <w:trPr>
          <w:trHeight w:val="300"/>
        </w:trPr>
        <w:tc>
          <w:tcPr>
            <w:tcW w:w="4898" w:type="dxa"/>
            <w:tcMar/>
          </w:tcPr>
          <w:p w:rsidR="0E339C5E" w:rsidP="00F900D9" w:rsidRDefault="393A3415" w14:paraId="719A822B" w14:textId="42CAB473">
            <w:r w:rsidR="2A6DE90B">
              <w:rPr/>
              <w:t>D</w:t>
            </w:r>
            <w:r w:rsidR="4B1BEAF7">
              <w:rPr/>
              <w:t>I</w:t>
            </w:r>
            <w:r w:rsidR="67AE85D8">
              <w:rPr/>
              <w:t>50138</w:t>
            </w:r>
          </w:p>
        </w:tc>
        <w:tc>
          <w:tcPr>
            <w:tcW w:w="4899" w:type="dxa"/>
            <w:tcMar/>
          </w:tcPr>
          <w:p w:rsidRPr="00DC000C" w:rsidR="188E2A22" w:rsidP="417B2677" w:rsidRDefault="188E2A22" w14:paraId="0D02127D" w14:textId="2F95A59B">
            <w:r w:rsidRPr="00DC000C">
              <w:t>J0269</w:t>
            </w:r>
          </w:p>
        </w:tc>
        <w:tc>
          <w:tcPr>
            <w:tcW w:w="4899" w:type="dxa"/>
            <w:tcMar/>
          </w:tcPr>
          <w:p w:rsidRPr="00DC000C" w:rsidR="188E2A22" w:rsidP="417B2677" w:rsidRDefault="188E2A22" w14:paraId="792A8508" w14:textId="02EBDB21">
            <w:r w:rsidRPr="00DC000C">
              <w:t>GSP Group Name</w:t>
            </w:r>
          </w:p>
        </w:tc>
      </w:tr>
      <w:tr w:rsidR="099D0FAE" w:rsidTr="303B90BF" w14:paraId="01579F9D" w14:textId="77777777">
        <w:trPr>
          <w:trHeight w:val="300"/>
        </w:trPr>
        <w:tc>
          <w:tcPr>
            <w:tcW w:w="4898" w:type="dxa"/>
            <w:tcMar/>
          </w:tcPr>
          <w:p w:rsidR="6D3D736D" w:rsidP="099D0FAE" w:rsidRDefault="6D3D736D" w14:paraId="53619D0B" w14:textId="2F22187B"/>
        </w:tc>
        <w:tc>
          <w:tcPr>
            <w:tcW w:w="4899" w:type="dxa"/>
            <w:tcMar/>
          </w:tcPr>
          <w:p w:rsidR="099D0FAE" w:rsidP="099D0FAE" w:rsidRDefault="002C79F1" w14:paraId="5FF0940F" w14:textId="73942B67">
            <w:pPr>
              <w:rPr>
                <w:color w:val="00B050"/>
              </w:rPr>
            </w:pPr>
            <w:r w:rsidRPr="303B90BF" w:rsidR="002C79F1">
              <w:rPr>
                <w:color w:val="00B050"/>
              </w:rPr>
              <w:t>DI-</w:t>
            </w:r>
            <w:r w:rsidRPr="303B90BF" w:rsidR="0DAEEF6D">
              <w:rPr>
                <w:color w:val="00B050"/>
              </w:rPr>
              <w:t>219</w:t>
            </w:r>
          </w:p>
        </w:tc>
        <w:tc>
          <w:tcPr>
            <w:tcW w:w="4899" w:type="dxa"/>
            <w:tcMar/>
          </w:tcPr>
          <w:p w:rsidR="6D3D736D" w:rsidP="099D0FAE" w:rsidRDefault="6D3D736D" w14:paraId="118440E2" w14:textId="31411A65">
            <w:pPr>
              <w:rPr>
                <w:color w:val="00B050"/>
              </w:rPr>
            </w:pPr>
            <w:r w:rsidRPr="099D0FAE">
              <w:rPr>
                <w:color w:val="00B050"/>
              </w:rPr>
              <w:t>MDS Run Date</w:t>
            </w:r>
          </w:p>
        </w:tc>
      </w:tr>
      <w:tr w:rsidR="00F900D9" w:rsidTr="303B90BF" w14:paraId="418FA759" w14:textId="77777777">
        <w:trPr>
          <w:trHeight w:val="300"/>
        </w:trPr>
        <w:tc>
          <w:tcPr>
            <w:tcW w:w="4898" w:type="dxa"/>
            <w:tcMar/>
          </w:tcPr>
          <w:p w:rsidR="00F900D9" w:rsidP="099D0FAE" w:rsidRDefault="00F900D9" w14:paraId="2EBC1ECE" w14:textId="72AAB743"/>
        </w:tc>
        <w:tc>
          <w:tcPr>
            <w:tcW w:w="4899" w:type="dxa"/>
            <w:tcMar/>
          </w:tcPr>
          <w:p w:rsidR="00F900D9" w:rsidP="099D0FAE" w:rsidRDefault="002C79F1" w14:paraId="01F69D8E" w14:textId="5A9F37E0">
            <w:pPr>
              <w:rPr>
                <w:color w:val="00B050"/>
              </w:rPr>
            </w:pPr>
            <w:r w:rsidRPr="303B90BF" w:rsidR="002C79F1">
              <w:rPr>
                <w:color w:val="00B050"/>
              </w:rPr>
              <w:t>DI-</w:t>
            </w:r>
            <w:r w:rsidRPr="303B90BF" w:rsidR="557E998A">
              <w:rPr>
                <w:color w:val="00B050"/>
              </w:rPr>
              <w:t>220</w:t>
            </w:r>
          </w:p>
        </w:tc>
        <w:tc>
          <w:tcPr>
            <w:tcW w:w="4899" w:type="dxa"/>
            <w:tcMar/>
          </w:tcPr>
          <w:p w:rsidRPr="099D0FAE" w:rsidR="00F900D9" w:rsidP="099D0FAE" w:rsidRDefault="00F900D9" w14:paraId="6D070675" w14:textId="0335561C">
            <w:pPr>
              <w:rPr>
                <w:color w:val="00B050"/>
              </w:rPr>
            </w:pPr>
            <w:r>
              <w:rPr>
                <w:color w:val="00B050"/>
              </w:rPr>
              <w:t>MDS Run Number</w:t>
            </w:r>
          </w:p>
        </w:tc>
      </w:tr>
      <w:tr w:rsidR="56AE91B5" w:rsidTr="303B90BF" w14:paraId="0468F107">
        <w:trPr>
          <w:trHeight w:val="300"/>
        </w:trPr>
        <w:tc>
          <w:tcPr>
            <w:tcW w:w="4898" w:type="dxa"/>
            <w:tcMar/>
          </w:tcPr>
          <w:p w:rsidR="56AE91B5" w:rsidP="56AE91B5" w:rsidRDefault="56AE91B5" w14:paraId="0F4611D9" w14:textId="1BC9ED22">
            <w:pPr>
              <w:pStyle w:val="Normal"/>
            </w:pPr>
          </w:p>
        </w:tc>
        <w:tc>
          <w:tcPr>
            <w:tcW w:w="4899" w:type="dxa"/>
            <w:tcMar/>
          </w:tcPr>
          <w:p w:rsidR="56AE91B5" w:rsidP="56AE91B5" w:rsidRDefault="56AE91B5" w14:paraId="22E0918F" w14:textId="0FCB6AA7">
            <w:pPr>
              <w:pStyle w:val="Normal"/>
              <w:rPr>
                <w:color w:val="00B050"/>
              </w:rPr>
            </w:pPr>
          </w:p>
        </w:tc>
        <w:tc>
          <w:tcPr>
            <w:tcW w:w="4899" w:type="dxa"/>
            <w:tcMar/>
          </w:tcPr>
          <w:p w:rsidR="6982503C" w:rsidRDefault="6982503C" w14:paraId="5A28AF9F" w14:textId="56AC7165">
            <w:r w:rsidR="6982503C">
              <w:rPr/>
              <w:t>Run Type Code</w:t>
            </w:r>
          </w:p>
        </w:tc>
      </w:tr>
    </w:tbl>
    <w:p w:rsidR="0046092C" w:rsidRDefault="00120245" w14:paraId="1AE4C748" w14:textId="483A9328">
      <w:pPr>
        <w:pStyle w:val="Header"/>
        <w:spacing w:before="500" w:after="300"/>
      </w:pPr>
      <w:r w:rsidRPr="099D0FAE">
        <w:rPr>
          <w:b/>
          <w:bCs/>
        </w:rPr>
        <w:t>MM00</w:t>
      </w:r>
      <w:r w:rsidRPr="099D0FAE" w:rsidR="42AE3AEA">
        <w:rPr>
          <w:b/>
          <w:bCs/>
        </w:rPr>
        <w:t>XXX</w:t>
      </w:r>
      <w:r w:rsidRPr="099D0FAE">
        <w:rPr>
          <w:b/>
          <w:bCs/>
        </w:rPr>
        <w:t xml:space="preserve"> Flow Structure</w:t>
      </w:r>
    </w:p>
    <w:tbl>
      <w:tblPr>
        <w:tblStyle w:val="TableGrid"/>
        <w:tblW w:w="14700" w:type="dxa"/>
        <w:tblLook w:val="04A0" w:firstRow="1" w:lastRow="0" w:firstColumn="1" w:lastColumn="0" w:noHBand="0" w:noVBand="1"/>
      </w:tblPr>
      <w:tblGrid>
        <w:gridCol w:w="1381"/>
        <w:gridCol w:w="1537"/>
        <w:gridCol w:w="960"/>
        <w:gridCol w:w="1336"/>
        <w:gridCol w:w="633"/>
        <w:gridCol w:w="753"/>
        <w:gridCol w:w="694"/>
        <w:gridCol w:w="694"/>
        <w:gridCol w:w="694"/>
        <w:gridCol w:w="694"/>
        <w:gridCol w:w="579"/>
        <w:gridCol w:w="809"/>
        <w:gridCol w:w="1822"/>
        <w:gridCol w:w="857"/>
        <w:gridCol w:w="1257"/>
      </w:tblGrid>
      <w:tr w:rsidR="00DC000C" w:rsidTr="3522A733" w14:paraId="53959B85" w14:textId="77777777">
        <w:trPr>
          <w:trHeight w:val="300"/>
        </w:trPr>
        <w:tc>
          <w:tcPr>
            <w:tcW w:w="1381" w:type="dxa"/>
            <w:shd w:val="clear" w:color="auto" w:fill="4D8934"/>
            <w:tcMar/>
          </w:tcPr>
          <w:p w:rsidR="0046092C" w:rsidRDefault="00120245" w14:paraId="12DC4E97" w14:textId="77777777">
            <w:r>
              <w:rPr>
                <w:b/>
                <w:color w:val="FFFFFF"/>
              </w:rPr>
              <w:t>Group ID</w:t>
            </w:r>
          </w:p>
        </w:tc>
        <w:tc>
          <w:tcPr>
            <w:tcW w:w="1537" w:type="dxa"/>
            <w:shd w:val="clear" w:color="auto" w:fill="4D8934"/>
            <w:tcMar/>
          </w:tcPr>
          <w:p w:rsidR="0046092C" w:rsidRDefault="00120245" w14:paraId="56B377EB" w14:textId="77777777">
            <w:r>
              <w:rPr>
                <w:b/>
                <w:color w:val="FFFFFF"/>
              </w:rPr>
              <w:t>Group Description</w:t>
            </w:r>
          </w:p>
        </w:tc>
        <w:tc>
          <w:tcPr>
            <w:tcW w:w="960" w:type="dxa"/>
            <w:shd w:val="clear" w:color="auto" w:fill="4D8934"/>
            <w:tcMar/>
          </w:tcPr>
          <w:p w:rsidR="0046092C" w:rsidRDefault="00120245" w14:paraId="340577B6" w14:textId="77777777">
            <w:r>
              <w:rPr>
                <w:b/>
                <w:color w:val="FFFFFF"/>
              </w:rPr>
              <w:t>Range</w:t>
            </w:r>
          </w:p>
        </w:tc>
        <w:tc>
          <w:tcPr>
            <w:tcW w:w="1336" w:type="dxa"/>
            <w:shd w:val="clear" w:color="auto" w:fill="4D8934"/>
            <w:tcMar/>
          </w:tcPr>
          <w:p w:rsidR="0046092C" w:rsidRDefault="00120245" w14:paraId="08FF7FEF" w14:textId="77777777">
            <w:r>
              <w:rPr>
                <w:b/>
                <w:color w:val="FFFFFF"/>
              </w:rPr>
              <w:t>Condition</w:t>
            </w:r>
          </w:p>
        </w:tc>
        <w:tc>
          <w:tcPr>
            <w:tcW w:w="633" w:type="dxa"/>
            <w:shd w:val="clear" w:color="auto" w:fill="4D8934"/>
            <w:tcMar/>
          </w:tcPr>
          <w:p w:rsidR="0046092C" w:rsidRDefault="00120245" w14:paraId="38DF9111" w14:textId="77777777">
            <w:r>
              <w:rPr>
                <w:b/>
                <w:color w:val="FFFFFF"/>
              </w:rPr>
              <w:t>L1</w:t>
            </w:r>
          </w:p>
        </w:tc>
        <w:tc>
          <w:tcPr>
            <w:tcW w:w="753" w:type="dxa"/>
            <w:shd w:val="clear" w:color="auto" w:fill="4D8934"/>
            <w:tcMar/>
          </w:tcPr>
          <w:p w:rsidR="0046092C" w:rsidRDefault="00120245" w14:paraId="082384FB" w14:textId="77777777">
            <w:r>
              <w:rPr>
                <w:b/>
                <w:color w:val="FFFFFF"/>
              </w:rPr>
              <w:t>L2</w:t>
            </w:r>
          </w:p>
        </w:tc>
        <w:tc>
          <w:tcPr>
            <w:tcW w:w="694" w:type="dxa"/>
            <w:shd w:val="clear" w:color="auto" w:fill="4D8934"/>
            <w:tcMar/>
          </w:tcPr>
          <w:p w:rsidR="0046092C" w:rsidRDefault="00120245" w14:paraId="047BD557" w14:textId="77777777">
            <w:r>
              <w:rPr>
                <w:b/>
                <w:color w:val="FFFFFF"/>
              </w:rPr>
              <w:t>L3</w:t>
            </w:r>
          </w:p>
        </w:tc>
        <w:tc>
          <w:tcPr>
            <w:tcW w:w="694" w:type="dxa"/>
            <w:shd w:val="clear" w:color="auto" w:fill="4D8934"/>
            <w:tcMar/>
          </w:tcPr>
          <w:p w:rsidR="0046092C" w:rsidRDefault="00120245" w14:paraId="7E2FE6FC" w14:textId="77777777">
            <w:r>
              <w:rPr>
                <w:b/>
                <w:color w:val="FFFFFF"/>
              </w:rPr>
              <w:t>L4</w:t>
            </w:r>
          </w:p>
        </w:tc>
        <w:tc>
          <w:tcPr>
            <w:tcW w:w="694" w:type="dxa"/>
            <w:shd w:val="clear" w:color="auto" w:fill="4D8934"/>
            <w:tcMar/>
          </w:tcPr>
          <w:p w:rsidR="0046092C" w:rsidRDefault="00120245" w14:paraId="673CB723" w14:textId="77777777">
            <w:r>
              <w:rPr>
                <w:b/>
                <w:color w:val="FFFFFF"/>
              </w:rPr>
              <w:t>L5</w:t>
            </w:r>
          </w:p>
        </w:tc>
        <w:tc>
          <w:tcPr>
            <w:tcW w:w="694" w:type="dxa"/>
            <w:shd w:val="clear" w:color="auto" w:fill="4D8934"/>
            <w:tcMar/>
          </w:tcPr>
          <w:p w:rsidR="0046092C" w:rsidRDefault="00120245" w14:paraId="19CDEE3A" w14:textId="77777777">
            <w:r>
              <w:rPr>
                <w:b/>
                <w:color w:val="FFFFFF"/>
              </w:rPr>
              <w:t>L6</w:t>
            </w:r>
          </w:p>
        </w:tc>
        <w:tc>
          <w:tcPr>
            <w:tcW w:w="579" w:type="dxa"/>
            <w:shd w:val="clear" w:color="auto" w:fill="4D8934"/>
            <w:tcMar/>
          </w:tcPr>
          <w:p w:rsidR="0046092C" w:rsidRDefault="00120245" w14:paraId="466800AD" w14:textId="77777777">
            <w:r>
              <w:rPr>
                <w:b/>
                <w:color w:val="FFFFFF"/>
              </w:rPr>
              <w:t>L7</w:t>
            </w:r>
          </w:p>
        </w:tc>
        <w:tc>
          <w:tcPr>
            <w:tcW w:w="809" w:type="dxa"/>
            <w:shd w:val="clear" w:color="auto" w:fill="4D8934"/>
            <w:tcMar/>
          </w:tcPr>
          <w:p w:rsidR="0046092C" w:rsidRDefault="00120245" w14:paraId="3447B1C0" w14:textId="77777777">
            <w:r>
              <w:rPr>
                <w:b/>
                <w:color w:val="FFFFFF"/>
              </w:rPr>
              <w:t>L8</w:t>
            </w:r>
          </w:p>
        </w:tc>
        <w:tc>
          <w:tcPr>
            <w:tcW w:w="1822" w:type="dxa"/>
            <w:shd w:val="clear" w:color="auto" w:fill="4D8934"/>
            <w:tcMar/>
          </w:tcPr>
          <w:p w:rsidR="0046092C" w:rsidRDefault="00120245" w14:paraId="6E76D4F2" w14:textId="77777777">
            <w:r>
              <w:rPr>
                <w:b/>
                <w:color w:val="FFFFFF"/>
              </w:rPr>
              <w:t>Data Item Name</w:t>
            </w:r>
          </w:p>
        </w:tc>
        <w:tc>
          <w:tcPr>
            <w:tcW w:w="857" w:type="dxa"/>
            <w:shd w:val="clear" w:color="auto" w:fill="4D8934"/>
            <w:tcMar/>
          </w:tcPr>
          <w:p w:rsidR="0046092C" w:rsidRDefault="00120245" w14:paraId="320E7C83" w14:textId="77777777">
            <w:r>
              <w:rPr>
                <w:b/>
                <w:color w:val="FFFFFF"/>
              </w:rPr>
              <w:t>Value Rule</w:t>
            </w:r>
          </w:p>
        </w:tc>
        <w:tc>
          <w:tcPr>
            <w:tcW w:w="1257" w:type="dxa"/>
            <w:shd w:val="clear" w:color="auto" w:fill="4D8934"/>
            <w:tcMar/>
          </w:tcPr>
          <w:p w:rsidR="0046092C" w:rsidRDefault="00120245" w14:paraId="10DB81F9" w14:textId="77777777">
            <w:r>
              <w:rPr>
                <w:b/>
                <w:color w:val="FFFFFF"/>
              </w:rPr>
              <w:t>Alternate Name</w:t>
            </w:r>
          </w:p>
        </w:tc>
      </w:tr>
      <w:tr w:rsidR="0046092C" w:rsidTr="3522A733" w14:paraId="48975B60" w14:textId="77777777">
        <w:trPr>
          <w:trHeight w:val="300"/>
        </w:trPr>
        <w:tc>
          <w:tcPr>
            <w:tcW w:w="1381" w:type="dxa"/>
            <w:tcMar/>
          </w:tcPr>
          <w:p w:rsidR="0046092C" w:rsidRDefault="00DC000C" w14:paraId="7AF1A1AD" w14:textId="271379FE" w14:noSpellErr="1">
            <w:r w:rsidR="00DC000C">
              <w:rPr/>
              <w:t>ZPD</w:t>
            </w:r>
          </w:p>
        </w:tc>
        <w:tc>
          <w:tcPr>
            <w:tcW w:w="1537" w:type="dxa"/>
            <w:tcMar/>
          </w:tcPr>
          <w:p w:rsidR="0046092C" w:rsidRDefault="0046092C" w14:paraId="02EB378F" w14:textId="77777777"/>
        </w:tc>
        <w:tc>
          <w:tcPr>
            <w:tcW w:w="960" w:type="dxa"/>
            <w:tcMar/>
          </w:tcPr>
          <w:p w:rsidR="0046092C" w:rsidRDefault="00120245" w14:paraId="09E28C3B" w14:textId="77777777">
            <w:r>
              <w:t>1-1</w:t>
            </w:r>
          </w:p>
        </w:tc>
        <w:tc>
          <w:tcPr>
            <w:tcW w:w="1336" w:type="dxa"/>
            <w:tcMar/>
          </w:tcPr>
          <w:p w:rsidR="0046092C" w:rsidRDefault="0046092C" w14:paraId="6A05A809" w14:textId="77777777"/>
        </w:tc>
        <w:tc>
          <w:tcPr>
            <w:tcW w:w="633" w:type="dxa"/>
            <w:tcMar/>
          </w:tcPr>
          <w:p w:rsidR="0046092C" w:rsidRDefault="00120245" w14:paraId="57DE78E1" w14:textId="77777777">
            <w:r>
              <w:t>G</w:t>
            </w:r>
          </w:p>
        </w:tc>
        <w:tc>
          <w:tcPr>
            <w:tcW w:w="753" w:type="dxa"/>
            <w:tcMar/>
          </w:tcPr>
          <w:p w:rsidR="0046092C" w:rsidRDefault="0046092C" w14:paraId="5A39BBE3" w14:textId="77777777"/>
        </w:tc>
        <w:tc>
          <w:tcPr>
            <w:tcW w:w="694" w:type="dxa"/>
            <w:tcMar/>
          </w:tcPr>
          <w:p w:rsidR="0046092C" w:rsidRDefault="0046092C" w14:paraId="41C8F396" w14:textId="77777777"/>
        </w:tc>
        <w:tc>
          <w:tcPr>
            <w:tcW w:w="694" w:type="dxa"/>
            <w:tcMar/>
          </w:tcPr>
          <w:p w:rsidR="0046092C" w:rsidRDefault="0046092C" w14:paraId="72A3D3EC" w14:textId="77777777"/>
        </w:tc>
        <w:tc>
          <w:tcPr>
            <w:tcW w:w="694" w:type="dxa"/>
            <w:tcMar/>
          </w:tcPr>
          <w:p w:rsidR="0046092C" w:rsidRDefault="0046092C" w14:paraId="0D0B940D" w14:textId="77777777"/>
        </w:tc>
        <w:tc>
          <w:tcPr>
            <w:tcW w:w="694" w:type="dxa"/>
            <w:tcMar/>
          </w:tcPr>
          <w:p w:rsidR="0046092C" w:rsidRDefault="0046092C" w14:paraId="0E27B00A" w14:textId="77777777"/>
        </w:tc>
        <w:tc>
          <w:tcPr>
            <w:tcW w:w="579" w:type="dxa"/>
            <w:tcMar/>
          </w:tcPr>
          <w:p w:rsidR="0046092C" w:rsidRDefault="0046092C" w14:paraId="60061E4C" w14:textId="77777777"/>
        </w:tc>
        <w:tc>
          <w:tcPr>
            <w:tcW w:w="809" w:type="dxa"/>
            <w:tcMar/>
          </w:tcPr>
          <w:p w:rsidR="0046092C" w:rsidRDefault="0046092C" w14:paraId="44EAFD9C" w14:textId="77777777"/>
        </w:tc>
        <w:tc>
          <w:tcPr>
            <w:tcW w:w="1822" w:type="dxa"/>
            <w:tcMar/>
          </w:tcPr>
          <w:p w:rsidR="0046092C" w:rsidRDefault="0046092C" w14:paraId="4B94D5A5" w14:textId="77777777"/>
        </w:tc>
        <w:tc>
          <w:tcPr>
            <w:tcW w:w="857" w:type="dxa"/>
            <w:tcMar/>
          </w:tcPr>
          <w:p w:rsidR="0046092C" w:rsidRDefault="0046092C" w14:paraId="3DEEC669" w14:textId="77777777"/>
        </w:tc>
        <w:tc>
          <w:tcPr>
            <w:tcW w:w="1257" w:type="dxa"/>
            <w:tcMar/>
          </w:tcPr>
          <w:p w:rsidR="0046092C" w:rsidRDefault="0046092C" w14:paraId="3656B9AB" w14:textId="77777777"/>
        </w:tc>
      </w:tr>
      <w:tr w:rsidR="0046092C" w:rsidTr="3522A733" w14:paraId="71EA140E" w14:textId="77777777">
        <w:trPr>
          <w:trHeight w:val="300"/>
        </w:trPr>
        <w:tc>
          <w:tcPr>
            <w:tcW w:w="1381" w:type="dxa"/>
            <w:tcMar/>
          </w:tcPr>
          <w:p w:rsidR="0046092C" w:rsidRDefault="0046092C" w14:paraId="45FB0818" w14:textId="77777777"/>
        </w:tc>
        <w:tc>
          <w:tcPr>
            <w:tcW w:w="1537" w:type="dxa"/>
            <w:tcMar/>
          </w:tcPr>
          <w:p w:rsidR="0046092C" w:rsidRDefault="0046092C" w14:paraId="049F31CB" w14:textId="77777777"/>
        </w:tc>
        <w:tc>
          <w:tcPr>
            <w:tcW w:w="960" w:type="dxa"/>
            <w:tcMar/>
          </w:tcPr>
          <w:p w:rsidR="0046092C" w:rsidRDefault="0046092C" w14:paraId="53128261" w14:textId="77777777"/>
        </w:tc>
        <w:tc>
          <w:tcPr>
            <w:tcW w:w="1336" w:type="dxa"/>
            <w:tcMar/>
          </w:tcPr>
          <w:p w:rsidR="0046092C" w:rsidRDefault="0046092C" w14:paraId="62486C05" w14:textId="77777777"/>
        </w:tc>
        <w:tc>
          <w:tcPr>
            <w:tcW w:w="633" w:type="dxa"/>
            <w:tcMar/>
          </w:tcPr>
          <w:p w:rsidR="0046092C" w:rsidRDefault="0046092C" w14:paraId="4101652C" w14:textId="77777777"/>
        </w:tc>
        <w:tc>
          <w:tcPr>
            <w:tcW w:w="753" w:type="dxa"/>
            <w:tcMar/>
          </w:tcPr>
          <w:p w:rsidR="0046092C" w:rsidRDefault="00120245" w14:paraId="649841BE" w14:textId="77777777">
            <w:r>
              <w:t>1</w:t>
            </w:r>
          </w:p>
        </w:tc>
        <w:tc>
          <w:tcPr>
            <w:tcW w:w="694" w:type="dxa"/>
            <w:tcMar/>
          </w:tcPr>
          <w:p w:rsidR="0046092C" w:rsidRDefault="0046092C" w14:paraId="4B99056E" w14:textId="77777777"/>
        </w:tc>
        <w:tc>
          <w:tcPr>
            <w:tcW w:w="694" w:type="dxa"/>
            <w:tcMar/>
          </w:tcPr>
          <w:p w:rsidR="0046092C" w:rsidRDefault="0046092C" w14:paraId="1299C43A" w14:textId="77777777"/>
        </w:tc>
        <w:tc>
          <w:tcPr>
            <w:tcW w:w="694" w:type="dxa"/>
            <w:tcMar/>
          </w:tcPr>
          <w:p w:rsidR="0046092C" w:rsidRDefault="0046092C" w14:paraId="4DDBEF00" w14:textId="77777777"/>
        </w:tc>
        <w:tc>
          <w:tcPr>
            <w:tcW w:w="694" w:type="dxa"/>
            <w:tcMar/>
          </w:tcPr>
          <w:p w:rsidR="0046092C" w:rsidRDefault="0046092C" w14:paraId="3461D779" w14:textId="77777777"/>
        </w:tc>
        <w:tc>
          <w:tcPr>
            <w:tcW w:w="579" w:type="dxa"/>
            <w:tcMar/>
          </w:tcPr>
          <w:p w:rsidR="0046092C" w:rsidRDefault="0046092C" w14:paraId="3CF2D8B6" w14:textId="77777777"/>
        </w:tc>
        <w:tc>
          <w:tcPr>
            <w:tcW w:w="809" w:type="dxa"/>
            <w:tcMar/>
          </w:tcPr>
          <w:p w:rsidR="0046092C" w:rsidRDefault="0046092C" w14:paraId="0FB78278" w14:textId="77777777"/>
        </w:tc>
        <w:tc>
          <w:tcPr>
            <w:tcW w:w="1822" w:type="dxa"/>
            <w:tcMar/>
          </w:tcPr>
          <w:p w:rsidR="0046092C" w:rsidRDefault="00120245" w14:paraId="1A2ED457" w14:textId="77777777">
            <w:r>
              <w:t>Settlement Date</w:t>
            </w:r>
          </w:p>
        </w:tc>
        <w:tc>
          <w:tcPr>
            <w:tcW w:w="857" w:type="dxa"/>
            <w:tcMar/>
          </w:tcPr>
          <w:p w:rsidR="0046092C" w:rsidRDefault="0046092C" w14:paraId="1FC39945" w14:textId="77777777"/>
        </w:tc>
        <w:tc>
          <w:tcPr>
            <w:tcW w:w="1257" w:type="dxa"/>
            <w:tcMar/>
          </w:tcPr>
          <w:p w:rsidR="0046092C" w:rsidRDefault="0046092C" w14:paraId="0562CB0E" w14:textId="77777777"/>
        </w:tc>
      </w:tr>
      <w:tr w:rsidR="0046092C" w:rsidTr="3522A733" w14:paraId="3415288B" w14:textId="77777777">
        <w:trPr>
          <w:trHeight w:val="300"/>
        </w:trPr>
        <w:tc>
          <w:tcPr>
            <w:tcW w:w="1381" w:type="dxa"/>
            <w:tcMar/>
          </w:tcPr>
          <w:p w:rsidR="0046092C" w:rsidRDefault="0046092C" w14:paraId="34CE0A41" w14:textId="77777777"/>
        </w:tc>
        <w:tc>
          <w:tcPr>
            <w:tcW w:w="1537" w:type="dxa"/>
            <w:tcMar/>
          </w:tcPr>
          <w:p w:rsidR="0046092C" w:rsidRDefault="0046092C" w14:paraId="62EBF3C5" w14:textId="77777777"/>
        </w:tc>
        <w:tc>
          <w:tcPr>
            <w:tcW w:w="960" w:type="dxa"/>
            <w:tcMar/>
          </w:tcPr>
          <w:p w:rsidR="0046092C" w:rsidRDefault="0046092C" w14:paraId="6D98A12B" w14:textId="77777777"/>
        </w:tc>
        <w:tc>
          <w:tcPr>
            <w:tcW w:w="1336" w:type="dxa"/>
            <w:tcMar/>
          </w:tcPr>
          <w:p w:rsidR="0046092C" w:rsidRDefault="0046092C" w14:paraId="2946DB82" w14:textId="77777777"/>
        </w:tc>
        <w:tc>
          <w:tcPr>
            <w:tcW w:w="633" w:type="dxa"/>
            <w:tcMar/>
          </w:tcPr>
          <w:p w:rsidR="0046092C" w:rsidRDefault="0046092C" w14:paraId="5997CC1D" w14:textId="77777777"/>
        </w:tc>
        <w:tc>
          <w:tcPr>
            <w:tcW w:w="753" w:type="dxa"/>
            <w:tcMar/>
          </w:tcPr>
          <w:p w:rsidR="0046092C" w:rsidRDefault="00120245" w14:paraId="56B20A0C" w14:textId="77777777">
            <w:r>
              <w:t>1</w:t>
            </w:r>
          </w:p>
        </w:tc>
        <w:tc>
          <w:tcPr>
            <w:tcW w:w="694" w:type="dxa"/>
            <w:tcMar/>
          </w:tcPr>
          <w:p w:rsidR="0046092C" w:rsidRDefault="0046092C" w14:paraId="110FFD37" w14:textId="77777777"/>
        </w:tc>
        <w:tc>
          <w:tcPr>
            <w:tcW w:w="694" w:type="dxa"/>
            <w:tcMar/>
          </w:tcPr>
          <w:p w:rsidR="0046092C" w:rsidRDefault="0046092C" w14:paraId="6B699379" w14:textId="77777777"/>
        </w:tc>
        <w:tc>
          <w:tcPr>
            <w:tcW w:w="694" w:type="dxa"/>
            <w:tcMar/>
          </w:tcPr>
          <w:p w:rsidR="0046092C" w:rsidRDefault="0046092C" w14:paraId="3FE9F23F" w14:textId="77777777"/>
        </w:tc>
        <w:tc>
          <w:tcPr>
            <w:tcW w:w="694" w:type="dxa"/>
            <w:tcMar/>
          </w:tcPr>
          <w:p w:rsidR="0046092C" w:rsidRDefault="0046092C" w14:paraId="1F72F646" w14:textId="77777777"/>
        </w:tc>
        <w:tc>
          <w:tcPr>
            <w:tcW w:w="579" w:type="dxa"/>
            <w:tcMar/>
          </w:tcPr>
          <w:p w:rsidR="0046092C" w:rsidRDefault="0046092C" w14:paraId="08CE6F91" w14:textId="77777777"/>
        </w:tc>
        <w:tc>
          <w:tcPr>
            <w:tcW w:w="809" w:type="dxa"/>
            <w:tcMar/>
          </w:tcPr>
          <w:p w:rsidR="0046092C" w:rsidRDefault="0046092C" w14:paraId="61CDCEAD" w14:textId="77777777"/>
        </w:tc>
        <w:tc>
          <w:tcPr>
            <w:tcW w:w="1822" w:type="dxa"/>
            <w:tcMar/>
          </w:tcPr>
          <w:p w:rsidR="0046092C" w:rsidRDefault="00120245" w14:paraId="4A03D2E3" w14:textId="77777777">
            <w:r>
              <w:t>Settlement Code</w:t>
            </w:r>
          </w:p>
        </w:tc>
        <w:tc>
          <w:tcPr>
            <w:tcW w:w="857" w:type="dxa"/>
            <w:tcMar/>
          </w:tcPr>
          <w:p w:rsidR="0046092C" w:rsidRDefault="0046092C" w14:paraId="6BB9E253" w14:textId="77777777"/>
        </w:tc>
        <w:tc>
          <w:tcPr>
            <w:tcW w:w="1257" w:type="dxa"/>
            <w:tcMar/>
          </w:tcPr>
          <w:p w:rsidR="0046092C" w:rsidRDefault="0046092C" w14:paraId="23DE523C" w14:textId="77777777"/>
        </w:tc>
      </w:tr>
      <w:tr w:rsidR="00DC000C" w:rsidTr="3522A733" w14:paraId="3895BD7B" w14:textId="77777777">
        <w:trPr>
          <w:trHeight w:val="300"/>
        </w:trPr>
        <w:tc>
          <w:tcPr>
            <w:tcW w:w="1381" w:type="dxa"/>
            <w:tcMar/>
          </w:tcPr>
          <w:p w:rsidR="00DC000C" w:rsidP="00DC000C" w:rsidRDefault="00DC000C" w14:paraId="5CE232F7" w14:textId="77777777" w14:noSpellErr="1"/>
        </w:tc>
        <w:tc>
          <w:tcPr>
            <w:tcW w:w="1537" w:type="dxa"/>
            <w:tcMar/>
          </w:tcPr>
          <w:p w:rsidR="00DC000C" w:rsidP="00DC000C" w:rsidRDefault="00DC000C" w14:paraId="6CCA1DAC" w14:textId="77777777"/>
        </w:tc>
        <w:tc>
          <w:tcPr>
            <w:tcW w:w="960" w:type="dxa"/>
            <w:tcMar/>
          </w:tcPr>
          <w:p w:rsidR="00DC000C" w:rsidP="00DC000C" w:rsidRDefault="00DC000C" w14:paraId="20E13790" w14:textId="77777777"/>
        </w:tc>
        <w:tc>
          <w:tcPr>
            <w:tcW w:w="1336" w:type="dxa"/>
            <w:tcMar/>
          </w:tcPr>
          <w:p w:rsidR="00DC000C" w:rsidP="00DC000C" w:rsidRDefault="00DC000C" w14:paraId="7B1D4E53" w14:textId="77777777"/>
        </w:tc>
        <w:tc>
          <w:tcPr>
            <w:tcW w:w="633" w:type="dxa"/>
            <w:tcMar/>
          </w:tcPr>
          <w:p w:rsidR="00DC000C" w:rsidP="00DC000C" w:rsidRDefault="00DC000C" w14:paraId="2E52BD24" w14:textId="77777777"/>
        </w:tc>
        <w:tc>
          <w:tcPr>
            <w:tcW w:w="753" w:type="dxa"/>
            <w:tcMar/>
          </w:tcPr>
          <w:p w:rsidR="00DC000C" w:rsidP="00DC000C" w:rsidRDefault="00DC000C" w14:paraId="372ED2A3" w14:textId="05458E41">
            <w:r>
              <w:t>1</w:t>
            </w:r>
          </w:p>
        </w:tc>
        <w:tc>
          <w:tcPr>
            <w:tcW w:w="694" w:type="dxa"/>
            <w:tcMar/>
          </w:tcPr>
          <w:p w:rsidR="00DC000C" w:rsidP="00DC000C" w:rsidRDefault="00DC000C" w14:paraId="1A5398C6" w14:textId="77777777"/>
        </w:tc>
        <w:tc>
          <w:tcPr>
            <w:tcW w:w="694" w:type="dxa"/>
            <w:tcMar/>
          </w:tcPr>
          <w:p w:rsidR="00DC000C" w:rsidP="00DC000C" w:rsidRDefault="00DC000C" w14:paraId="1418AA71" w14:textId="77777777"/>
        </w:tc>
        <w:tc>
          <w:tcPr>
            <w:tcW w:w="694" w:type="dxa"/>
            <w:tcMar/>
          </w:tcPr>
          <w:p w:rsidR="00DC000C" w:rsidP="00DC000C" w:rsidRDefault="00DC000C" w14:paraId="114F619C" w14:textId="77777777"/>
        </w:tc>
        <w:tc>
          <w:tcPr>
            <w:tcW w:w="694" w:type="dxa"/>
            <w:tcMar/>
          </w:tcPr>
          <w:p w:rsidR="00DC000C" w:rsidP="00DC000C" w:rsidRDefault="00DC000C" w14:paraId="2D6045C3" w14:textId="77777777"/>
        </w:tc>
        <w:tc>
          <w:tcPr>
            <w:tcW w:w="579" w:type="dxa"/>
            <w:tcMar/>
          </w:tcPr>
          <w:p w:rsidR="00DC000C" w:rsidP="00DC000C" w:rsidRDefault="00DC000C" w14:paraId="61610422" w14:textId="77777777"/>
        </w:tc>
        <w:tc>
          <w:tcPr>
            <w:tcW w:w="809" w:type="dxa"/>
            <w:tcMar/>
          </w:tcPr>
          <w:p w:rsidR="00DC000C" w:rsidP="00DC000C" w:rsidRDefault="00DC000C" w14:paraId="61E87254" w14:textId="77777777"/>
        </w:tc>
        <w:tc>
          <w:tcPr>
            <w:tcW w:w="1822" w:type="dxa"/>
            <w:tcMar/>
          </w:tcPr>
          <w:p w:rsidR="00DC000C" w:rsidP="00DC000C" w:rsidRDefault="00DC000C" w14:paraId="2D76E286" w14:textId="586F0DC2">
            <w:r>
              <w:t>Run Type Code</w:t>
            </w:r>
          </w:p>
        </w:tc>
        <w:tc>
          <w:tcPr>
            <w:tcW w:w="857" w:type="dxa"/>
            <w:tcMar/>
          </w:tcPr>
          <w:p w:rsidR="00DC000C" w:rsidP="00DC000C" w:rsidRDefault="00DC000C" w14:paraId="44DCF8A2" w14:textId="77777777"/>
        </w:tc>
        <w:tc>
          <w:tcPr>
            <w:tcW w:w="1257" w:type="dxa"/>
            <w:tcMar/>
          </w:tcPr>
          <w:p w:rsidR="00DC000C" w:rsidP="00DC000C" w:rsidRDefault="00DC000C" w14:paraId="6C3B4367" w14:textId="77777777"/>
        </w:tc>
      </w:tr>
      <w:tr w:rsidR="00DC000C" w:rsidTr="3522A733" w14:paraId="0DE43262" w14:textId="77777777">
        <w:trPr>
          <w:trHeight w:val="300"/>
        </w:trPr>
        <w:tc>
          <w:tcPr>
            <w:tcW w:w="1381" w:type="dxa"/>
            <w:tcMar/>
          </w:tcPr>
          <w:p w:rsidR="00DC000C" w:rsidP="00DC000C" w:rsidRDefault="00DC000C" w14:paraId="3A0FF5F2" w14:textId="77777777" w14:noSpellErr="1"/>
        </w:tc>
        <w:tc>
          <w:tcPr>
            <w:tcW w:w="1537" w:type="dxa"/>
            <w:tcMar/>
          </w:tcPr>
          <w:p w:rsidR="00DC000C" w:rsidP="00DC000C" w:rsidRDefault="00DC000C" w14:paraId="5630AD66" w14:textId="77777777"/>
        </w:tc>
        <w:tc>
          <w:tcPr>
            <w:tcW w:w="960" w:type="dxa"/>
            <w:tcMar/>
          </w:tcPr>
          <w:p w:rsidR="00DC000C" w:rsidP="00DC000C" w:rsidRDefault="00DC000C" w14:paraId="61829076" w14:textId="77777777"/>
        </w:tc>
        <w:tc>
          <w:tcPr>
            <w:tcW w:w="1336" w:type="dxa"/>
            <w:tcMar/>
          </w:tcPr>
          <w:p w:rsidR="00DC000C" w:rsidP="00DC000C" w:rsidRDefault="00DC000C" w14:paraId="2BA226A1" w14:textId="77777777"/>
        </w:tc>
        <w:tc>
          <w:tcPr>
            <w:tcW w:w="633" w:type="dxa"/>
            <w:tcMar/>
          </w:tcPr>
          <w:p w:rsidR="00DC000C" w:rsidP="00DC000C" w:rsidRDefault="00DC000C" w14:paraId="17AD93B2" w14:textId="77777777"/>
        </w:tc>
        <w:tc>
          <w:tcPr>
            <w:tcW w:w="753" w:type="dxa"/>
            <w:tcMar/>
          </w:tcPr>
          <w:p w:rsidR="00DC000C" w:rsidP="00DC000C" w:rsidRDefault="00DC000C" w14:paraId="19F14E3C" w14:textId="02206BC7">
            <w:r w:rsidR="5E8F8A2B">
              <w:rPr/>
              <w:t>1</w:t>
            </w:r>
          </w:p>
        </w:tc>
        <w:tc>
          <w:tcPr>
            <w:tcW w:w="694" w:type="dxa"/>
            <w:tcMar/>
          </w:tcPr>
          <w:p w:rsidR="00DC000C" w:rsidP="00DC000C" w:rsidRDefault="00DC000C" w14:paraId="0DE4B5B7" w14:textId="77777777"/>
        </w:tc>
        <w:tc>
          <w:tcPr>
            <w:tcW w:w="694" w:type="dxa"/>
            <w:tcMar/>
          </w:tcPr>
          <w:p w:rsidR="00DC000C" w:rsidP="00DC000C" w:rsidRDefault="00DC000C" w14:paraId="66204FF1" w14:textId="77777777"/>
        </w:tc>
        <w:tc>
          <w:tcPr>
            <w:tcW w:w="694" w:type="dxa"/>
            <w:tcMar/>
          </w:tcPr>
          <w:p w:rsidR="00DC000C" w:rsidP="00DC000C" w:rsidRDefault="00DC000C" w14:paraId="2DBF0D7D" w14:textId="77777777"/>
        </w:tc>
        <w:tc>
          <w:tcPr>
            <w:tcW w:w="694" w:type="dxa"/>
            <w:tcMar/>
          </w:tcPr>
          <w:p w:rsidR="00DC000C" w:rsidP="00DC000C" w:rsidRDefault="00DC000C" w14:paraId="6B62F1B3" w14:textId="77777777"/>
        </w:tc>
        <w:tc>
          <w:tcPr>
            <w:tcW w:w="579" w:type="dxa"/>
            <w:tcMar/>
          </w:tcPr>
          <w:p w:rsidR="00DC000C" w:rsidP="00DC000C" w:rsidRDefault="00DC000C" w14:paraId="02F2C34E" w14:textId="77777777"/>
        </w:tc>
        <w:tc>
          <w:tcPr>
            <w:tcW w:w="809" w:type="dxa"/>
            <w:tcMar/>
          </w:tcPr>
          <w:p w:rsidR="00DC000C" w:rsidP="00DC000C" w:rsidRDefault="00DC000C" w14:paraId="680A4E5D" w14:textId="77777777"/>
        </w:tc>
        <w:tc>
          <w:tcPr>
            <w:tcW w:w="1822" w:type="dxa"/>
            <w:tcMar/>
          </w:tcPr>
          <w:p w:rsidR="00DC000C" w:rsidP="00DC000C" w:rsidRDefault="00DC000C" w14:paraId="58457248" w14:textId="77777777">
            <w:r>
              <w:t>Run Number</w:t>
            </w:r>
          </w:p>
        </w:tc>
        <w:tc>
          <w:tcPr>
            <w:tcW w:w="857" w:type="dxa"/>
            <w:tcMar/>
          </w:tcPr>
          <w:p w:rsidR="00DC000C" w:rsidP="00DC000C" w:rsidRDefault="00DC000C" w14:paraId="19219836" w14:textId="77777777"/>
        </w:tc>
        <w:tc>
          <w:tcPr>
            <w:tcW w:w="1257" w:type="dxa"/>
            <w:tcMar/>
          </w:tcPr>
          <w:p w:rsidR="00DC000C" w:rsidP="00DC000C" w:rsidRDefault="00DC000C" w14:paraId="296FEF7D" w14:textId="77777777"/>
        </w:tc>
      </w:tr>
      <w:tr w:rsidR="00DC000C" w:rsidTr="3522A733" w14:paraId="03867752" w14:textId="77777777">
        <w:trPr>
          <w:trHeight w:val="300"/>
        </w:trPr>
        <w:tc>
          <w:tcPr>
            <w:tcW w:w="1381" w:type="dxa"/>
            <w:tcMar/>
          </w:tcPr>
          <w:p w:rsidR="00DC000C" w:rsidP="00DC000C" w:rsidRDefault="00DC000C" w14:paraId="2AB17E44" w14:textId="77777777">
            <w:pPr>
              <w:rPr>
                <w:rStyle w:val="CommentReference"/>
              </w:rPr>
            </w:pPr>
          </w:p>
        </w:tc>
        <w:tc>
          <w:tcPr>
            <w:tcW w:w="1537" w:type="dxa"/>
            <w:tcMar/>
          </w:tcPr>
          <w:p w:rsidR="00DC000C" w:rsidP="00DC000C" w:rsidRDefault="00DC000C" w14:paraId="7645B830" w14:textId="77777777"/>
        </w:tc>
        <w:tc>
          <w:tcPr>
            <w:tcW w:w="960" w:type="dxa"/>
            <w:tcMar/>
          </w:tcPr>
          <w:p w:rsidR="00DC000C" w:rsidP="00DC000C" w:rsidRDefault="00DC000C" w14:paraId="6BB80032" w14:textId="77777777"/>
        </w:tc>
        <w:tc>
          <w:tcPr>
            <w:tcW w:w="1336" w:type="dxa"/>
            <w:tcMar/>
          </w:tcPr>
          <w:p w:rsidR="00DC000C" w:rsidP="00DC000C" w:rsidRDefault="00DC000C" w14:paraId="0CEC7AA0" w14:textId="77777777"/>
        </w:tc>
        <w:tc>
          <w:tcPr>
            <w:tcW w:w="633" w:type="dxa"/>
            <w:tcMar/>
          </w:tcPr>
          <w:p w:rsidR="00DC000C" w:rsidP="00DC000C" w:rsidRDefault="00DC000C" w14:paraId="6728F45C" w14:textId="77777777"/>
        </w:tc>
        <w:tc>
          <w:tcPr>
            <w:tcW w:w="753" w:type="dxa"/>
            <w:tcMar/>
          </w:tcPr>
          <w:p w:rsidR="00DC000C" w:rsidP="00DC000C" w:rsidRDefault="00DC000C" w14:paraId="29335C05" w14:textId="6FB0D6B5">
            <w:r w:rsidR="10A920D3">
              <w:rPr/>
              <w:t>N</w:t>
            </w:r>
          </w:p>
        </w:tc>
        <w:tc>
          <w:tcPr>
            <w:tcW w:w="694" w:type="dxa"/>
            <w:tcMar/>
          </w:tcPr>
          <w:p w:rsidR="00DC000C" w:rsidP="00DC000C" w:rsidRDefault="00DC000C" w14:paraId="325DE331" w14:textId="77777777"/>
        </w:tc>
        <w:tc>
          <w:tcPr>
            <w:tcW w:w="694" w:type="dxa"/>
            <w:tcMar/>
          </w:tcPr>
          <w:p w:rsidR="00DC000C" w:rsidP="00DC000C" w:rsidRDefault="00DC000C" w14:paraId="56E18B31" w14:textId="77777777"/>
        </w:tc>
        <w:tc>
          <w:tcPr>
            <w:tcW w:w="694" w:type="dxa"/>
            <w:tcMar/>
          </w:tcPr>
          <w:p w:rsidR="00DC000C" w:rsidP="00DC000C" w:rsidRDefault="00DC000C" w14:paraId="25A5C014" w14:textId="77777777"/>
        </w:tc>
        <w:tc>
          <w:tcPr>
            <w:tcW w:w="694" w:type="dxa"/>
            <w:tcMar/>
          </w:tcPr>
          <w:p w:rsidR="00DC000C" w:rsidP="00DC000C" w:rsidRDefault="00DC000C" w14:paraId="62C67A9B" w14:textId="77777777"/>
        </w:tc>
        <w:tc>
          <w:tcPr>
            <w:tcW w:w="579" w:type="dxa"/>
            <w:tcMar/>
          </w:tcPr>
          <w:p w:rsidR="00DC000C" w:rsidP="00DC000C" w:rsidRDefault="00DC000C" w14:paraId="735A871D" w14:textId="77777777"/>
        </w:tc>
        <w:tc>
          <w:tcPr>
            <w:tcW w:w="809" w:type="dxa"/>
            <w:tcMar/>
          </w:tcPr>
          <w:p w:rsidR="00DC000C" w:rsidP="00DC000C" w:rsidRDefault="00DC000C" w14:paraId="72FE5892" w14:textId="77777777"/>
        </w:tc>
        <w:tc>
          <w:tcPr>
            <w:tcW w:w="1822" w:type="dxa"/>
            <w:tcMar/>
          </w:tcPr>
          <w:p w:rsidRPr="00DC000C" w:rsidR="00DC000C" w:rsidP="00DC000C" w:rsidRDefault="00DC000C" w14:paraId="2298CEC1" w14:textId="0D752C58" w14:noSpellErr="1">
            <w:r w:rsidR="00DC000C">
              <w:rPr/>
              <w:t>GSP Group Id</w:t>
            </w:r>
          </w:p>
        </w:tc>
        <w:tc>
          <w:tcPr>
            <w:tcW w:w="857" w:type="dxa"/>
            <w:tcMar/>
          </w:tcPr>
          <w:p w:rsidR="00DC000C" w:rsidP="00DC000C" w:rsidRDefault="00DC000C" w14:paraId="5B408360" w14:textId="77777777"/>
        </w:tc>
        <w:tc>
          <w:tcPr>
            <w:tcW w:w="1257" w:type="dxa"/>
            <w:tcMar/>
          </w:tcPr>
          <w:p w:rsidR="00DC000C" w:rsidP="00DC000C" w:rsidRDefault="00DC000C" w14:paraId="54FCDBBB" w14:textId="77777777"/>
        </w:tc>
      </w:tr>
      <w:tr w:rsidR="00DC000C" w:rsidTr="3522A733" w14:paraId="75A3F9C5" w14:textId="77777777">
        <w:trPr>
          <w:trHeight w:val="300"/>
        </w:trPr>
        <w:tc>
          <w:tcPr>
            <w:tcW w:w="1381" w:type="dxa"/>
            <w:tcMar/>
          </w:tcPr>
          <w:p w:rsidR="00DC000C" w:rsidP="00DC000C" w:rsidRDefault="00DC000C" w14:paraId="4AEBF841" w14:textId="6CAB4D44">
            <w:r w:rsidR="00DC000C">
              <w:rPr/>
              <w:t>RD</w:t>
            </w:r>
            <w:r w:rsidR="7E7894E3">
              <w:rPr/>
              <w:t>D</w:t>
            </w:r>
          </w:p>
        </w:tc>
        <w:tc>
          <w:tcPr>
            <w:tcW w:w="1537" w:type="dxa"/>
            <w:tcMar/>
          </w:tcPr>
          <w:p w:rsidR="00DC000C" w:rsidP="00DC000C" w:rsidRDefault="00DC000C" w14:paraId="5B08B5D1" w14:textId="77777777"/>
        </w:tc>
        <w:tc>
          <w:tcPr>
            <w:tcW w:w="960" w:type="dxa"/>
            <w:tcMar/>
          </w:tcPr>
          <w:p w:rsidR="00DC000C" w:rsidP="00DC000C" w:rsidRDefault="00DC000C" w14:paraId="597BA7D6" w14:textId="77777777">
            <w:r>
              <w:t>1-1</w:t>
            </w:r>
          </w:p>
        </w:tc>
        <w:tc>
          <w:tcPr>
            <w:tcW w:w="1336" w:type="dxa"/>
            <w:tcMar/>
          </w:tcPr>
          <w:p w:rsidR="00DC000C" w:rsidP="00DC000C" w:rsidRDefault="00DC000C" w14:paraId="16DEB4AB" w14:textId="77777777"/>
        </w:tc>
        <w:tc>
          <w:tcPr>
            <w:tcW w:w="633" w:type="dxa"/>
            <w:tcMar/>
          </w:tcPr>
          <w:p w:rsidR="00DC000C" w:rsidP="00DC000C" w:rsidRDefault="00DC000C" w14:paraId="7675B92F" w14:textId="77777777">
            <w:r>
              <w:t>G</w:t>
            </w:r>
          </w:p>
        </w:tc>
        <w:tc>
          <w:tcPr>
            <w:tcW w:w="753" w:type="dxa"/>
            <w:tcMar/>
          </w:tcPr>
          <w:p w:rsidR="00DC000C" w:rsidP="00DC000C" w:rsidRDefault="00DC000C" w14:paraId="0AD9C6F4" w14:textId="77777777"/>
        </w:tc>
        <w:tc>
          <w:tcPr>
            <w:tcW w:w="694" w:type="dxa"/>
            <w:tcMar/>
          </w:tcPr>
          <w:p w:rsidR="00DC000C" w:rsidP="00DC000C" w:rsidRDefault="00DC000C" w14:paraId="4B1F511A" w14:textId="77777777"/>
        </w:tc>
        <w:tc>
          <w:tcPr>
            <w:tcW w:w="694" w:type="dxa"/>
            <w:tcMar/>
          </w:tcPr>
          <w:p w:rsidR="00DC000C" w:rsidP="00DC000C" w:rsidRDefault="00DC000C" w14:paraId="65F9C3DC" w14:textId="77777777"/>
        </w:tc>
        <w:tc>
          <w:tcPr>
            <w:tcW w:w="694" w:type="dxa"/>
            <w:tcMar/>
          </w:tcPr>
          <w:p w:rsidR="00DC000C" w:rsidP="00DC000C" w:rsidRDefault="00DC000C" w14:paraId="5023141B" w14:textId="77777777"/>
        </w:tc>
        <w:tc>
          <w:tcPr>
            <w:tcW w:w="694" w:type="dxa"/>
            <w:tcMar/>
          </w:tcPr>
          <w:p w:rsidR="00DC000C" w:rsidP="00DC000C" w:rsidRDefault="00DC000C" w14:paraId="1F3B1409" w14:textId="77777777"/>
        </w:tc>
        <w:tc>
          <w:tcPr>
            <w:tcW w:w="579" w:type="dxa"/>
            <w:tcMar/>
          </w:tcPr>
          <w:p w:rsidR="00DC000C" w:rsidP="00DC000C" w:rsidRDefault="00DC000C" w14:paraId="562C75D1" w14:textId="77777777"/>
        </w:tc>
        <w:tc>
          <w:tcPr>
            <w:tcW w:w="809" w:type="dxa"/>
            <w:tcMar/>
          </w:tcPr>
          <w:p w:rsidR="00DC000C" w:rsidP="00DC000C" w:rsidRDefault="00DC000C" w14:paraId="664355AD" w14:textId="77777777"/>
        </w:tc>
        <w:tc>
          <w:tcPr>
            <w:tcW w:w="1822" w:type="dxa"/>
            <w:tcMar/>
          </w:tcPr>
          <w:p w:rsidR="00DC000C" w:rsidP="00DC000C" w:rsidRDefault="00DC000C" w14:paraId="1A965116" w14:textId="77777777"/>
        </w:tc>
        <w:tc>
          <w:tcPr>
            <w:tcW w:w="857" w:type="dxa"/>
            <w:tcMar/>
          </w:tcPr>
          <w:p w:rsidR="00DC000C" w:rsidP="00DC000C" w:rsidRDefault="00DC000C" w14:paraId="7DF4E37C" w14:textId="77777777"/>
        </w:tc>
        <w:tc>
          <w:tcPr>
            <w:tcW w:w="1257" w:type="dxa"/>
            <w:tcMar/>
          </w:tcPr>
          <w:p w:rsidR="00DC000C" w:rsidP="00DC000C" w:rsidRDefault="00DC000C" w14:paraId="44FB30F8" w14:textId="77777777"/>
        </w:tc>
      </w:tr>
      <w:tr w:rsidR="00DC000C" w:rsidTr="3522A733" w14:paraId="7BD2F4F8" w14:textId="77777777">
        <w:trPr>
          <w:trHeight w:val="300"/>
        </w:trPr>
        <w:tc>
          <w:tcPr>
            <w:tcW w:w="1381" w:type="dxa"/>
            <w:tcMar/>
          </w:tcPr>
          <w:p w:rsidR="00DC000C" w:rsidP="00DC000C" w:rsidRDefault="00DC000C" w14:paraId="34B3F2EB" w14:textId="77777777"/>
        </w:tc>
        <w:tc>
          <w:tcPr>
            <w:tcW w:w="1537" w:type="dxa"/>
            <w:tcMar/>
          </w:tcPr>
          <w:p w:rsidR="00DC000C" w:rsidP="00DC000C" w:rsidRDefault="00DC000C" w14:paraId="7D34F5C7" w14:textId="77777777"/>
        </w:tc>
        <w:tc>
          <w:tcPr>
            <w:tcW w:w="960" w:type="dxa"/>
            <w:tcMar/>
          </w:tcPr>
          <w:p w:rsidR="00DC000C" w:rsidP="00DC000C" w:rsidRDefault="00DC000C" w14:paraId="0B4020A7" w14:textId="77777777"/>
        </w:tc>
        <w:tc>
          <w:tcPr>
            <w:tcW w:w="1336" w:type="dxa"/>
            <w:tcMar/>
          </w:tcPr>
          <w:p w:rsidR="00DC000C" w:rsidP="00DC000C" w:rsidRDefault="00DC000C" w14:paraId="1D7B270A" w14:textId="77777777"/>
        </w:tc>
        <w:tc>
          <w:tcPr>
            <w:tcW w:w="633" w:type="dxa"/>
            <w:tcMar/>
          </w:tcPr>
          <w:p w:rsidR="00DC000C" w:rsidP="00DC000C" w:rsidRDefault="00DC000C" w14:paraId="4F904CB7" w14:textId="77777777"/>
        </w:tc>
        <w:tc>
          <w:tcPr>
            <w:tcW w:w="753" w:type="dxa"/>
            <w:tcMar/>
          </w:tcPr>
          <w:p w:rsidR="00DC000C" w:rsidP="00DC000C" w:rsidRDefault="00DC000C" w14:paraId="2E32D521" w14:textId="77777777">
            <w:r>
              <w:t>1</w:t>
            </w:r>
          </w:p>
        </w:tc>
        <w:tc>
          <w:tcPr>
            <w:tcW w:w="694" w:type="dxa"/>
            <w:tcMar/>
          </w:tcPr>
          <w:p w:rsidR="00DC000C" w:rsidP="00DC000C" w:rsidRDefault="00DC000C" w14:paraId="06971CD3" w14:textId="77777777"/>
        </w:tc>
        <w:tc>
          <w:tcPr>
            <w:tcW w:w="694" w:type="dxa"/>
            <w:tcMar/>
          </w:tcPr>
          <w:p w:rsidR="00DC000C" w:rsidP="00DC000C" w:rsidRDefault="00DC000C" w14:paraId="2A1F701D" w14:textId="77777777"/>
        </w:tc>
        <w:tc>
          <w:tcPr>
            <w:tcW w:w="694" w:type="dxa"/>
            <w:tcMar/>
          </w:tcPr>
          <w:p w:rsidR="00DC000C" w:rsidP="00DC000C" w:rsidRDefault="00DC000C" w14:paraId="03EFCA41" w14:textId="77777777"/>
        </w:tc>
        <w:tc>
          <w:tcPr>
            <w:tcW w:w="694" w:type="dxa"/>
            <w:tcMar/>
          </w:tcPr>
          <w:p w:rsidR="00DC000C" w:rsidP="00DC000C" w:rsidRDefault="00DC000C" w14:paraId="5F96A722" w14:textId="77777777"/>
        </w:tc>
        <w:tc>
          <w:tcPr>
            <w:tcW w:w="579" w:type="dxa"/>
            <w:tcMar/>
          </w:tcPr>
          <w:p w:rsidR="00DC000C" w:rsidP="00DC000C" w:rsidRDefault="00DC000C" w14:paraId="5B95CD12" w14:textId="77777777"/>
        </w:tc>
        <w:tc>
          <w:tcPr>
            <w:tcW w:w="809" w:type="dxa"/>
            <w:tcMar/>
          </w:tcPr>
          <w:p w:rsidR="00DC000C" w:rsidP="00DC000C" w:rsidRDefault="00DC000C" w14:paraId="5220BBB2" w14:textId="77777777"/>
        </w:tc>
        <w:tc>
          <w:tcPr>
            <w:tcW w:w="1822" w:type="dxa"/>
            <w:tcMar/>
          </w:tcPr>
          <w:p w:rsidR="00DC000C" w:rsidP="00DC000C" w:rsidRDefault="00DC000C" w14:paraId="16462DEB" w14:textId="77777777">
            <w:r>
              <w:t>Report Parameters</w:t>
            </w:r>
          </w:p>
        </w:tc>
        <w:tc>
          <w:tcPr>
            <w:tcW w:w="857" w:type="dxa"/>
            <w:tcMar/>
          </w:tcPr>
          <w:p w:rsidR="00DC000C" w:rsidP="00DC000C" w:rsidRDefault="00DC000C" w14:paraId="13CB595B" w14:textId="77777777"/>
        </w:tc>
        <w:tc>
          <w:tcPr>
            <w:tcW w:w="1257" w:type="dxa"/>
            <w:tcMar/>
          </w:tcPr>
          <w:p w:rsidR="00DC000C" w:rsidP="00DC000C" w:rsidRDefault="00DC000C" w14:paraId="6D9C8D39" w14:textId="77777777"/>
        </w:tc>
      </w:tr>
      <w:tr w:rsidR="00DC000C" w:rsidTr="3522A733" w14:paraId="1F390BE2" w14:textId="77777777">
        <w:trPr>
          <w:trHeight w:val="300"/>
        </w:trPr>
        <w:tc>
          <w:tcPr>
            <w:tcW w:w="1381" w:type="dxa"/>
            <w:tcMar/>
          </w:tcPr>
          <w:p w:rsidR="00DC000C" w:rsidP="00DC000C" w:rsidRDefault="00DC000C" w14:paraId="3CB9EE00" w14:textId="010B9300" w14:noSpellErr="1">
            <w:r w:rsidR="00DC000C">
              <w:rPr/>
              <w:t>HDR</w:t>
            </w:r>
          </w:p>
        </w:tc>
        <w:tc>
          <w:tcPr>
            <w:tcW w:w="1537" w:type="dxa"/>
            <w:tcMar/>
          </w:tcPr>
          <w:p w:rsidR="00DC000C" w:rsidP="00DC000C" w:rsidRDefault="00DC000C" w14:paraId="675E05EE" w14:textId="77777777"/>
        </w:tc>
        <w:tc>
          <w:tcPr>
            <w:tcW w:w="960" w:type="dxa"/>
            <w:tcMar/>
          </w:tcPr>
          <w:p w:rsidR="00DC000C" w:rsidP="00DC000C" w:rsidRDefault="00DC000C" w14:paraId="031288E9" w14:textId="77777777">
            <w:r>
              <w:t>1-1</w:t>
            </w:r>
          </w:p>
        </w:tc>
        <w:tc>
          <w:tcPr>
            <w:tcW w:w="1336" w:type="dxa"/>
            <w:tcMar/>
          </w:tcPr>
          <w:p w:rsidR="00DC000C" w:rsidP="00DC000C" w:rsidRDefault="00DC000C" w14:paraId="2FC17F8B" w14:textId="77777777"/>
        </w:tc>
        <w:tc>
          <w:tcPr>
            <w:tcW w:w="633" w:type="dxa"/>
            <w:tcMar/>
          </w:tcPr>
          <w:p w:rsidR="00DC000C" w:rsidP="00DC000C" w:rsidRDefault="00DC000C" w14:paraId="18A0CC84" w14:textId="77777777">
            <w:r>
              <w:t>G</w:t>
            </w:r>
          </w:p>
        </w:tc>
        <w:tc>
          <w:tcPr>
            <w:tcW w:w="753" w:type="dxa"/>
            <w:tcMar/>
          </w:tcPr>
          <w:p w:rsidR="00DC000C" w:rsidP="00DC000C" w:rsidRDefault="00DC000C" w14:paraId="0A4F7224" w14:textId="77777777"/>
        </w:tc>
        <w:tc>
          <w:tcPr>
            <w:tcW w:w="694" w:type="dxa"/>
            <w:tcMar/>
          </w:tcPr>
          <w:p w:rsidR="00DC000C" w:rsidP="00DC000C" w:rsidRDefault="00DC000C" w14:paraId="5AE48A43" w14:textId="77777777"/>
        </w:tc>
        <w:tc>
          <w:tcPr>
            <w:tcW w:w="694" w:type="dxa"/>
            <w:tcMar/>
          </w:tcPr>
          <w:p w:rsidR="00DC000C" w:rsidP="00DC000C" w:rsidRDefault="00DC000C" w14:paraId="50F40DEB" w14:textId="77777777"/>
        </w:tc>
        <w:tc>
          <w:tcPr>
            <w:tcW w:w="694" w:type="dxa"/>
            <w:tcMar/>
          </w:tcPr>
          <w:p w:rsidR="00DC000C" w:rsidP="00DC000C" w:rsidRDefault="00DC000C" w14:paraId="77A52294" w14:textId="77777777"/>
        </w:tc>
        <w:tc>
          <w:tcPr>
            <w:tcW w:w="694" w:type="dxa"/>
            <w:tcMar/>
          </w:tcPr>
          <w:p w:rsidR="00DC000C" w:rsidP="00DC000C" w:rsidRDefault="00DC000C" w14:paraId="007DCDA8" w14:textId="77777777"/>
        </w:tc>
        <w:tc>
          <w:tcPr>
            <w:tcW w:w="579" w:type="dxa"/>
            <w:tcMar/>
          </w:tcPr>
          <w:p w:rsidR="00DC000C" w:rsidP="00DC000C" w:rsidRDefault="00DC000C" w14:paraId="450EA2D7" w14:textId="77777777"/>
        </w:tc>
        <w:tc>
          <w:tcPr>
            <w:tcW w:w="809" w:type="dxa"/>
            <w:tcMar/>
          </w:tcPr>
          <w:p w:rsidR="00DC000C" w:rsidP="00DC000C" w:rsidRDefault="00DC000C" w14:paraId="3DD355C9" w14:textId="77777777"/>
        </w:tc>
        <w:tc>
          <w:tcPr>
            <w:tcW w:w="1822" w:type="dxa"/>
            <w:tcMar/>
          </w:tcPr>
          <w:p w:rsidR="00DC000C" w:rsidP="00DC000C" w:rsidRDefault="00DC000C" w14:paraId="1A81F0B1" w14:textId="77777777"/>
        </w:tc>
        <w:tc>
          <w:tcPr>
            <w:tcW w:w="857" w:type="dxa"/>
            <w:tcMar/>
          </w:tcPr>
          <w:p w:rsidR="00DC000C" w:rsidP="00DC000C" w:rsidRDefault="00DC000C" w14:paraId="717AAFBA" w14:textId="77777777"/>
        </w:tc>
        <w:tc>
          <w:tcPr>
            <w:tcW w:w="1257" w:type="dxa"/>
            <w:tcMar/>
          </w:tcPr>
          <w:p w:rsidR="00DC000C" w:rsidP="00DC000C" w:rsidRDefault="00DC000C" w14:paraId="56EE48EE" w14:textId="77777777"/>
        </w:tc>
      </w:tr>
      <w:tr w:rsidR="00DC000C" w:rsidTr="3522A733" w14:paraId="18784542" w14:textId="77777777">
        <w:trPr>
          <w:trHeight w:val="300"/>
        </w:trPr>
        <w:tc>
          <w:tcPr>
            <w:tcW w:w="1381" w:type="dxa"/>
            <w:tcMar/>
          </w:tcPr>
          <w:p w:rsidR="00DC000C" w:rsidP="0072177F" w:rsidRDefault="00DC000C" w14:paraId="42B647EE" w14:textId="77777777"/>
        </w:tc>
        <w:tc>
          <w:tcPr>
            <w:tcW w:w="1537" w:type="dxa"/>
            <w:tcMar/>
          </w:tcPr>
          <w:p w:rsidR="00DC000C" w:rsidP="0072177F" w:rsidRDefault="00DC000C" w14:paraId="65F25717" w14:textId="77777777"/>
        </w:tc>
        <w:tc>
          <w:tcPr>
            <w:tcW w:w="960" w:type="dxa"/>
            <w:tcMar/>
          </w:tcPr>
          <w:p w:rsidR="00DC000C" w:rsidP="0072177F" w:rsidRDefault="00DC000C" w14:paraId="1D040132" w14:textId="77777777"/>
        </w:tc>
        <w:tc>
          <w:tcPr>
            <w:tcW w:w="1336" w:type="dxa"/>
            <w:tcMar/>
          </w:tcPr>
          <w:p w:rsidR="00DC000C" w:rsidP="0072177F" w:rsidRDefault="00DC000C" w14:paraId="3DAEADF6" w14:textId="77777777"/>
        </w:tc>
        <w:tc>
          <w:tcPr>
            <w:tcW w:w="633" w:type="dxa"/>
            <w:tcMar/>
          </w:tcPr>
          <w:p w:rsidR="00DC000C" w:rsidP="0072177F" w:rsidRDefault="00DC000C" w14:paraId="71548530" w14:textId="77777777"/>
        </w:tc>
        <w:tc>
          <w:tcPr>
            <w:tcW w:w="753" w:type="dxa"/>
            <w:tcMar/>
          </w:tcPr>
          <w:p w:rsidR="00DC000C" w:rsidP="0072177F" w:rsidRDefault="00DC000C" w14:paraId="528685F0" w14:textId="77777777">
            <w:r>
              <w:t>1</w:t>
            </w:r>
          </w:p>
        </w:tc>
        <w:tc>
          <w:tcPr>
            <w:tcW w:w="694" w:type="dxa"/>
            <w:tcMar/>
          </w:tcPr>
          <w:p w:rsidR="00DC000C" w:rsidP="0072177F" w:rsidRDefault="00DC000C" w14:paraId="0DCD19A3" w14:textId="77777777"/>
        </w:tc>
        <w:tc>
          <w:tcPr>
            <w:tcW w:w="694" w:type="dxa"/>
            <w:tcMar/>
          </w:tcPr>
          <w:p w:rsidR="00DC000C" w:rsidP="0072177F" w:rsidRDefault="00DC000C" w14:paraId="105D46B4" w14:textId="77777777"/>
        </w:tc>
        <w:tc>
          <w:tcPr>
            <w:tcW w:w="694" w:type="dxa"/>
            <w:tcMar/>
          </w:tcPr>
          <w:p w:rsidR="00DC000C" w:rsidP="0072177F" w:rsidRDefault="00DC000C" w14:paraId="656E1B9D" w14:textId="77777777"/>
        </w:tc>
        <w:tc>
          <w:tcPr>
            <w:tcW w:w="694" w:type="dxa"/>
            <w:tcMar/>
          </w:tcPr>
          <w:p w:rsidR="00DC000C" w:rsidP="0072177F" w:rsidRDefault="00DC000C" w14:paraId="4C264707" w14:textId="77777777"/>
        </w:tc>
        <w:tc>
          <w:tcPr>
            <w:tcW w:w="579" w:type="dxa"/>
            <w:tcMar/>
          </w:tcPr>
          <w:p w:rsidR="00DC000C" w:rsidP="0072177F" w:rsidRDefault="00DC000C" w14:paraId="737FAE15" w14:textId="77777777"/>
        </w:tc>
        <w:tc>
          <w:tcPr>
            <w:tcW w:w="809" w:type="dxa"/>
            <w:tcMar/>
          </w:tcPr>
          <w:p w:rsidR="00DC000C" w:rsidP="0072177F" w:rsidRDefault="00DC000C" w14:paraId="044653F8" w14:textId="77777777"/>
        </w:tc>
        <w:tc>
          <w:tcPr>
            <w:tcW w:w="1822" w:type="dxa"/>
            <w:tcMar/>
          </w:tcPr>
          <w:p w:rsidR="00DC000C" w:rsidP="0072177F" w:rsidRDefault="00DC000C" w14:paraId="190FF9C8" w14:textId="77777777">
            <w:r>
              <w:t>Settlement Date</w:t>
            </w:r>
          </w:p>
        </w:tc>
        <w:tc>
          <w:tcPr>
            <w:tcW w:w="857" w:type="dxa"/>
            <w:tcMar/>
          </w:tcPr>
          <w:p w:rsidR="00DC000C" w:rsidP="0072177F" w:rsidRDefault="00DC000C" w14:paraId="14EE3956" w14:textId="77777777"/>
        </w:tc>
        <w:tc>
          <w:tcPr>
            <w:tcW w:w="1257" w:type="dxa"/>
            <w:tcMar/>
          </w:tcPr>
          <w:p w:rsidR="00DC000C" w:rsidP="0072177F" w:rsidRDefault="00DC000C" w14:paraId="121A5D41" w14:textId="77777777"/>
        </w:tc>
      </w:tr>
      <w:tr w:rsidR="00DC000C" w:rsidTr="3522A733" w14:paraId="721B40C4" w14:textId="77777777">
        <w:trPr>
          <w:trHeight w:val="300"/>
        </w:trPr>
        <w:tc>
          <w:tcPr>
            <w:tcW w:w="1381" w:type="dxa"/>
            <w:tcMar/>
          </w:tcPr>
          <w:p w:rsidR="00DC000C" w:rsidP="0072177F" w:rsidRDefault="00DC000C" w14:paraId="5905A2C2" w14:textId="77777777"/>
        </w:tc>
        <w:tc>
          <w:tcPr>
            <w:tcW w:w="1537" w:type="dxa"/>
            <w:tcMar/>
          </w:tcPr>
          <w:p w:rsidR="00DC000C" w:rsidP="0072177F" w:rsidRDefault="00DC000C" w14:paraId="4841C5A4" w14:textId="77777777"/>
        </w:tc>
        <w:tc>
          <w:tcPr>
            <w:tcW w:w="960" w:type="dxa"/>
            <w:tcMar/>
          </w:tcPr>
          <w:p w:rsidR="00DC000C" w:rsidP="0072177F" w:rsidRDefault="00DC000C" w14:paraId="1E480444" w14:textId="77777777"/>
        </w:tc>
        <w:tc>
          <w:tcPr>
            <w:tcW w:w="1336" w:type="dxa"/>
            <w:tcMar/>
          </w:tcPr>
          <w:p w:rsidR="00DC000C" w:rsidP="0072177F" w:rsidRDefault="00DC000C" w14:paraId="4BD85675" w14:textId="77777777"/>
        </w:tc>
        <w:tc>
          <w:tcPr>
            <w:tcW w:w="633" w:type="dxa"/>
            <w:tcMar/>
          </w:tcPr>
          <w:p w:rsidR="00DC000C" w:rsidP="0072177F" w:rsidRDefault="00DC000C" w14:paraId="4579915B" w14:textId="77777777"/>
        </w:tc>
        <w:tc>
          <w:tcPr>
            <w:tcW w:w="753" w:type="dxa"/>
            <w:tcMar/>
          </w:tcPr>
          <w:p w:rsidR="00DC000C" w:rsidP="0072177F" w:rsidRDefault="00DC000C" w14:paraId="63CA3B81" w14:textId="77777777">
            <w:r>
              <w:t>1</w:t>
            </w:r>
          </w:p>
        </w:tc>
        <w:tc>
          <w:tcPr>
            <w:tcW w:w="694" w:type="dxa"/>
            <w:tcMar/>
          </w:tcPr>
          <w:p w:rsidR="00DC000C" w:rsidP="0072177F" w:rsidRDefault="00DC000C" w14:paraId="6059AFD5" w14:textId="77777777"/>
        </w:tc>
        <w:tc>
          <w:tcPr>
            <w:tcW w:w="694" w:type="dxa"/>
            <w:tcMar/>
          </w:tcPr>
          <w:p w:rsidR="00DC000C" w:rsidP="0072177F" w:rsidRDefault="00DC000C" w14:paraId="6BBB74C3" w14:textId="77777777"/>
        </w:tc>
        <w:tc>
          <w:tcPr>
            <w:tcW w:w="694" w:type="dxa"/>
            <w:tcMar/>
          </w:tcPr>
          <w:p w:rsidR="00DC000C" w:rsidP="0072177F" w:rsidRDefault="00DC000C" w14:paraId="117B5CBF" w14:textId="77777777"/>
        </w:tc>
        <w:tc>
          <w:tcPr>
            <w:tcW w:w="694" w:type="dxa"/>
            <w:tcMar/>
          </w:tcPr>
          <w:p w:rsidR="00DC000C" w:rsidP="0072177F" w:rsidRDefault="00DC000C" w14:paraId="44A1C143" w14:textId="77777777"/>
        </w:tc>
        <w:tc>
          <w:tcPr>
            <w:tcW w:w="579" w:type="dxa"/>
            <w:tcMar/>
          </w:tcPr>
          <w:p w:rsidR="00DC000C" w:rsidP="0072177F" w:rsidRDefault="00DC000C" w14:paraId="0C7FF1D2" w14:textId="77777777"/>
        </w:tc>
        <w:tc>
          <w:tcPr>
            <w:tcW w:w="809" w:type="dxa"/>
            <w:tcMar/>
          </w:tcPr>
          <w:p w:rsidR="00DC000C" w:rsidP="0072177F" w:rsidRDefault="00DC000C" w14:paraId="236CCDE6" w14:textId="77777777"/>
        </w:tc>
        <w:tc>
          <w:tcPr>
            <w:tcW w:w="1822" w:type="dxa"/>
            <w:tcMar/>
          </w:tcPr>
          <w:p w:rsidR="00DC000C" w:rsidP="0072177F" w:rsidRDefault="00DC000C" w14:paraId="2023A468" w14:textId="77777777">
            <w:r>
              <w:t>Settlement Code</w:t>
            </w:r>
          </w:p>
        </w:tc>
        <w:tc>
          <w:tcPr>
            <w:tcW w:w="857" w:type="dxa"/>
            <w:tcMar/>
          </w:tcPr>
          <w:p w:rsidR="00DC000C" w:rsidP="0072177F" w:rsidRDefault="00DC000C" w14:paraId="1266F7EF" w14:textId="77777777"/>
        </w:tc>
        <w:tc>
          <w:tcPr>
            <w:tcW w:w="1257" w:type="dxa"/>
            <w:tcMar/>
          </w:tcPr>
          <w:p w:rsidR="00DC000C" w:rsidP="0072177F" w:rsidRDefault="00DC000C" w14:paraId="1342509D" w14:textId="77777777"/>
        </w:tc>
      </w:tr>
      <w:tr w:rsidR="0072554B" w:rsidTr="3522A733" w14:paraId="2C3A4138" w14:textId="77777777">
        <w:trPr>
          <w:trHeight w:val="300"/>
        </w:trPr>
        <w:tc>
          <w:tcPr>
            <w:tcW w:w="1381" w:type="dxa"/>
            <w:tcMar/>
          </w:tcPr>
          <w:p w:rsidR="0072554B" w:rsidP="0072177F" w:rsidRDefault="0072554B" w14:paraId="130F13AA" w14:textId="77777777"/>
        </w:tc>
        <w:tc>
          <w:tcPr>
            <w:tcW w:w="1537" w:type="dxa"/>
            <w:tcMar/>
          </w:tcPr>
          <w:p w:rsidR="0072554B" w:rsidP="0072177F" w:rsidRDefault="0072554B" w14:paraId="4472205F" w14:textId="77777777"/>
        </w:tc>
        <w:tc>
          <w:tcPr>
            <w:tcW w:w="960" w:type="dxa"/>
            <w:tcMar/>
          </w:tcPr>
          <w:p w:rsidR="0072554B" w:rsidP="0072177F" w:rsidRDefault="0072554B" w14:paraId="6950BE84" w14:textId="77777777"/>
        </w:tc>
        <w:tc>
          <w:tcPr>
            <w:tcW w:w="1336" w:type="dxa"/>
            <w:tcMar/>
          </w:tcPr>
          <w:p w:rsidR="0072554B" w:rsidP="0072177F" w:rsidRDefault="0072554B" w14:paraId="59A9BE45" w14:textId="77777777"/>
        </w:tc>
        <w:tc>
          <w:tcPr>
            <w:tcW w:w="633" w:type="dxa"/>
            <w:tcMar/>
          </w:tcPr>
          <w:p w:rsidR="0072554B" w:rsidP="0072177F" w:rsidRDefault="0072554B" w14:paraId="5FF5419E" w14:textId="77777777"/>
        </w:tc>
        <w:tc>
          <w:tcPr>
            <w:tcW w:w="753" w:type="dxa"/>
            <w:tcMar/>
          </w:tcPr>
          <w:p w:rsidR="0072554B" w:rsidP="0072177F" w:rsidRDefault="0072554B" w14:paraId="5EE34175" w14:textId="77777777">
            <w:r>
              <w:t>1</w:t>
            </w:r>
          </w:p>
        </w:tc>
        <w:tc>
          <w:tcPr>
            <w:tcW w:w="694" w:type="dxa"/>
            <w:tcMar/>
          </w:tcPr>
          <w:p w:rsidR="0072554B" w:rsidP="0072177F" w:rsidRDefault="0072554B" w14:paraId="4F531765" w14:textId="77777777"/>
        </w:tc>
        <w:tc>
          <w:tcPr>
            <w:tcW w:w="694" w:type="dxa"/>
            <w:tcMar/>
          </w:tcPr>
          <w:p w:rsidR="0072554B" w:rsidP="0072177F" w:rsidRDefault="0072554B" w14:paraId="41B55B21" w14:textId="77777777"/>
        </w:tc>
        <w:tc>
          <w:tcPr>
            <w:tcW w:w="694" w:type="dxa"/>
            <w:tcMar/>
          </w:tcPr>
          <w:p w:rsidR="0072554B" w:rsidP="0072177F" w:rsidRDefault="0072554B" w14:paraId="6575C7DE" w14:textId="77777777"/>
        </w:tc>
        <w:tc>
          <w:tcPr>
            <w:tcW w:w="694" w:type="dxa"/>
            <w:tcMar/>
          </w:tcPr>
          <w:p w:rsidR="0072554B" w:rsidP="0072177F" w:rsidRDefault="0072554B" w14:paraId="72818967" w14:textId="77777777"/>
        </w:tc>
        <w:tc>
          <w:tcPr>
            <w:tcW w:w="579" w:type="dxa"/>
            <w:tcMar/>
          </w:tcPr>
          <w:p w:rsidR="0072554B" w:rsidP="0072177F" w:rsidRDefault="0072554B" w14:paraId="6E813AFD" w14:textId="77777777"/>
        </w:tc>
        <w:tc>
          <w:tcPr>
            <w:tcW w:w="809" w:type="dxa"/>
            <w:tcMar/>
          </w:tcPr>
          <w:p w:rsidR="0072554B" w:rsidP="0072177F" w:rsidRDefault="0072554B" w14:paraId="6EC0DE70" w14:textId="77777777"/>
        </w:tc>
        <w:tc>
          <w:tcPr>
            <w:tcW w:w="1822" w:type="dxa"/>
            <w:tcMar/>
          </w:tcPr>
          <w:p w:rsidR="0072554B" w:rsidP="0072177F" w:rsidRDefault="0072554B" w14:paraId="7822697E" w14:textId="77777777" w14:noSpellErr="1">
            <w:r w:rsidR="0072554B">
              <w:rPr/>
              <w:t>Settlement Code Description</w:t>
            </w:r>
          </w:p>
        </w:tc>
        <w:tc>
          <w:tcPr>
            <w:tcW w:w="857" w:type="dxa"/>
            <w:tcMar/>
          </w:tcPr>
          <w:p w:rsidR="0072554B" w:rsidP="0072177F" w:rsidRDefault="0072554B" w14:paraId="5B35FBE3" w14:textId="77777777"/>
        </w:tc>
        <w:tc>
          <w:tcPr>
            <w:tcW w:w="1257" w:type="dxa"/>
            <w:tcMar/>
          </w:tcPr>
          <w:p w:rsidR="0072554B" w:rsidP="0072177F" w:rsidRDefault="0072554B" w14:paraId="410D09B5" w14:textId="77777777"/>
        </w:tc>
      </w:tr>
      <w:tr w:rsidR="00DC000C" w:rsidTr="3522A733" w14:paraId="215F34FD" w14:textId="77777777">
        <w:trPr>
          <w:trHeight w:val="300"/>
        </w:trPr>
        <w:tc>
          <w:tcPr>
            <w:tcW w:w="1381" w:type="dxa"/>
            <w:tcMar/>
          </w:tcPr>
          <w:p w:rsidR="00DC000C" w:rsidP="00DC000C" w:rsidRDefault="00DC000C" w14:paraId="21F4D566" w14:textId="4C72804F">
            <w:r w:rsidR="00DC000C">
              <w:rPr/>
              <w:t>SU</w:t>
            </w:r>
            <w:r w:rsidR="7C86E1F5">
              <w:rPr/>
              <w:t>T</w:t>
            </w:r>
          </w:p>
        </w:tc>
        <w:tc>
          <w:tcPr>
            <w:tcW w:w="1537" w:type="dxa"/>
            <w:tcMar/>
          </w:tcPr>
          <w:p w:rsidR="00DC000C" w:rsidP="00DC000C" w:rsidRDefault="00DC000C" w14:paraId="48AB6F10" w14:textId="77777777"/>
        </w:tc>
        <w:tc>
          <w:tcPr>
            <w:tcW w:w="960" w:type="dxa"/>
            <w:tcMar/>
          </w:tcPr>
          <w:p w:rsidR="00DC000C" w:rsidP="00DC000C" w:rsidRDefault="00DC000C" w14:paraId="73D09DD0" w14:textId="77777777"/>
        </w:tc>
        <w:tc>
          <w:tcPr>
            <w:tcW w:w="1336" w:type="dxa"/>
            <w:tcMar/>
          </w:tcPr>
          <w:p w:rsidR="00DC000C" w:rsidP="00DC000C" w:rsidRDefault="00DC000C" w14:paraId="25432F12" w14:textId="77777777"/>
        </w:tc>
        <w:tc>
          <w:tcPr>
            <w:tcW w:w="633" w:type="dxa"/>
            <w:tcMar/>
          </w:tcPr>
          <w:p w:rsidR="00DC000C" w:rsidP="00DC000C" w:rsidRDefault="00DC000C" w14:paraId="1D719EC8" w14:textId="77777777"/>
        </w:tc>
        <w:tc>
          <w:tcPr>
            <w:tcW w:w="753" w:type="dxa"/>
            <w:tcMar/>
          </w:tcPr>
          <w:p w:rsidR="00DC000C" w:rsidP="00DC000C" w:rsidRDefault="00DC000C" w14:paraId="2AE51EF2" w14:textId="77777777"/>
        </w:tc>
        <w:tc>
          <w:tcPr>
            <w:tcW w:w="694" w:type="dxa"/>
            <w:tcMar/>
          </w:tcPr>
          <w:p w:rsidR="00DC000C" w:rsidP="00DC000C" w:rsidRDefault="00DC000C" w14:paraId="32E0FDE9" w14:textId="77777777"/>
        </w:tc>
        <w:tc>
          <w:tcPr>
            <w:tcW w:w="694" w:type="dxa"/>
            <w:tcMar/>
          </w:tcPr>
          <w:p w:rsidR="00DC000C" w:rsidP="00DC000C" w:rsidRDefault="00DC000C" w14:paraId="7C799EDF" w14:textId="77777777"/>
        </w:tc>
        <w:tc>
          <w:tcPr>
            <w:tcW w:w="694" w:type="dxa"/>
            <w:tcMar/>
          </w:tcPr>
          <w:p w:rsidR="00DC000C" w:rsidP="00DC000C" w:rsidRDefault="00DC000C" w14:paraId="60D0B8F0" w14:textId="77777777"/>
        </w:tc>
        <w:tc>
          <w:tcPr>
            <w:tcW w:w="694" w:type="dxa"/>
            <w:tcMar/>
          </w:tcPr>
          <w:p w:rsidR="00DC000C" w:rsidP="00DC000C" w:rsidRDefault="00DC000C" w14:paraId="4253A6A1" w14:textId="77777777"/>
        </w:tc>
        <w:tc>
          <w:tcPr>
            <w:tcW w:w="579" w:type="dxa"/>
            <w:tcMar/>
          </w:tcPr>
          <w:p w:rsidR="00DC000C" w:rsidP="00DC000C" w:rsidRDefault="00DC000C" w14:paraId="1E2C475B" w14:textId="77777777"/>
        </w:tc>
        <w:tc>
          <w:tcPr>
            <w:tcW w:w="809" w:type="dxa"/>
            <w:tcMar/>
          </w:tcPr>
          <w:p w:rsidR="00DC000C" w:rsidP="00DC000C" w:rsidRDefault="00DC000C" w14:paraId="23BA31DF" w14:textId="77777777"/>
        </w:tc>
        <w:tc>
          <w:tcPr>
            <w:tcW w:w="1822" w:type="dxa"/>
            <w:tcMar/>
          </w:tcPr>
          <w:p w:rsidR="00DC000C" w:rsidP="00DC000C" w:rsidRDefault="00DC000C" w14:paraId="3917FA40" w14:textId="77777777"/>
        </w:tc>
        <w:tc>
          <w:tcPr>
            <w:tcW w:w="857" w:type="dxa"/>
            <w:tcMar/>
          </w:tcPr>
          <w:p w:rsidR="00DC000C" w:rsidP="00DC000C" w:rsidRDefault="00DC000C" w14:paraId="67E8329A" w14:textId="77777777"/>
        </w:tc>
        <w:tc>
          <w:tcPr>
            <w:tcW w:w="1257" w:type="dxa"/>
            <w:tcMar/>
          </w:tcPr>
          <w:p w:rsidR="00DC000C" w:rsidP="00DC000C" w:rsidRDefault="00DC000C" w14:paraId="51EA377A" w14:textId="77777777"/>
        </w:tc>
      </w:tr>
      <w:tr w:rsidR="00DC000C" w:rsidTr="3522A733" w14:paraId="472EEFA4" w14:textId="77777777">
        <w:trPr>
          <w:trHeight w:val="300"/>
        </w:trPr>
        <w:tc>
          <w:tcPr>
            <w:tcW w:w="1381" w:type="dxa"/>
            <w:tcMar/>
          </w:tcPr>
          <w:p w:rsidR="00DC000C" w:rsidP="00DC000C" w:rsidRDefault="00DC000C" w14:paraId="2908EB2C" w14:textId="77777777"/>
        </w:tc>
        <w:tc>
          <w:tcPr>
            <w:tcW w:w="1537" w:type="dxa"/>
            <w:tcMar/>
          </w:tcPr>
          <w:p w:rsidR="00DC000C" w:rsidP="00DC000C" w:rsidRDefault="00DC000C" w14:paraId="121FD38A" w14:textId="77777777"/>
        </w:tc>
        <w:tc>
          <w:tcPr>
            <w:tcW w:w="960" w:type="dxa"/>
            <w:tcMar/>
          </w:tcPr>
          <w:p w:rsidR="00DC000C" w:rsidP="00DC000C" w:rsidRDefault="00DC000C" w14:paraId="1FE2DD96" w14:textId="77777777"/>
        </w:tc>
        <w:tc>
          <w:tcPr>
            <w:tcW w:w="1336" w:type="dxa"/>
            <w:tcMar/>
          </w:tcPr>
          <w:p w:rsidR="00DC000C" w:rsidP="00DC000C" w:rsidRDefault="00DC000C" w14:paraId="27357532" w14:textId="77777777"/>
        </w:tc>
        <w:tc>
          <w:tcPr>
            <w:tcW w:w="633" w:type="dxa"/>
            <w:tcMar/>
          </w:tcPr>
          <w:p w:rsidR="00DC000C" w:rsidP="00DC000C" w:rsidRDefault="00DC000C" w14:paraId="07F023C8" w14:textId="77777777"/>
        </w:tc>
        <w:tc>
          <w:tcPr>
            <w:tcW w:w="753" w:type="dxa"/>
            <w:tcMar/>
          </w:tcPr>
          <w:p w:rsidR="00DC000C" w:rsidP="00DC000C" w:rsidRDefault="00DC000C" w14:paraId="0C50080F" w14:textId="77777777">
            <w:r>
              <w:t>1</w:t>
            </w:r>
          </w:p>
        </w:tc>
        <w:tc>
          <w:tcPr>
            <w:tcW w:w="694" w:type="dxa"/>
            <w:tcMar/>
          </w:tcPr>
          <w:p w:rsidR="00DC000C" w:rsidP="00DC000C" w:rsidRDefault="00DC000C" w14:paraId="4BDB5498" w14:textId="77777777"/>
        </w:tc>
        <w:tc>
          <w:tcPr>
            <w:tcW w:w="694" w:type="dxa"/>
            <w:tcMar/>
          </w:tcPr>
          <w:p w:rsidR="00DC000C" w:rsidP="00DC000C" w:rsidRDefault="00DC000C" w14:paraId="2916C19D" w14:textId="77777777"/>
        </w:tc>
        <w:tc>
          <w:tcPr>
            <w:tcW w:w="694" w:type="dxa"/>
            <w:tcMar/>
          </w:tcPr>
          <w:p w:rsidR="00DC000C" w:rsidP="00DC000C" w:rsidRDefault="00DC000C" w14:paraId="74869460" w14:textId="77777777"/>
        </w:tc>
        <w:tc>
          <w:tcPr>
            <w:tcW w:w="694" w:type="dxa"/>
            <w:tcMar/>
          </w:tcPr>
          <w:p w:rsidR="00DC000C" w:rsidP="00DC000C" w:rsidRDefault="00DC000C" w14:paraId="187F57B8" w14:textId="77777777"/>
        </w:tc>
        <w:tc>
          <w:tcPr>
            <w:tcW w:w="579" w:type="dxa"/>
            <w:tcMar/>
          </w:tcPr>
          <w:p w:rsidR="00DC000C" w:rsidP="00DC000C" w:rsidRDefault="00DC000C" w14:paraId="54738AF4" w14:textId="77777777"/>
        </w:tc>
        <w:tc>
          <w:tcPr>
            <w:tcW w:w="809" w:type="dxa"/>
            <w:tcMar/>
          </w:tcPr>
          <w:p w:rsidR="00DC000C" w:rsidP="00DC000C" w:rsidRDefault="00DC000C" w14:paraId="46ABBD8F" w14:textId="77777777"/>
        </w:tc>
        <w:tc>
          <w:tcPr>
            <w:tcW w:w="1822" w:type="dxa"/>
            <w:tcMar/>
          </w:tcPr>
          <w:p w:rsidR="00DC000C" w:rsidP="00DC000C" w:rsidRDefault="00DC000C" w14:paraId="0766C7E8" w14:textId="77777777">
            <w:r>
              <w:t>Supplier Id</w:t>
            </w:r>
          </w:p>
        </w:tc>
        <w:tc>
          <w:tcPr>
            <w:tcW w:w="857" w:type="dxa"/>
            <w:tcMar/>
          </w:tcPr>
          <w:p w:rsidR="00DC000C" w:rsidP="00DC000C" w:rsidRDefault="00DC000C" w14:paraId="06BBA33E" w14:textId="77777777"/>
        </w:tc>
        <w:tc>
          <w:tcPr>
            <w:tcW w:w="1257" w:type="dxa"/>
            <w:tcMar/>
          </w:tcPr>
          <w:p w:rsidR="00DC000C" w:rsidP="00DC000C" w:rsidRDefault="00DC000C" w14:paraId="464FCBC1" w14:textId="77777777"/>
        </w:tc>
      </w:tr>
      <w:tr w:rsidR="00DC000C" w:rsidTr="3522A733" w14:paraId="665913ED" w14:textId="77777777">
        <w:trPr>
          <w:trHeight w:val="300"/>
        </w:trPr>
        <w:tc>
          <w:tcPr>
            <w:tcW w:w="1381" w:type="dxa"/>
            <w:tcMar/>
          </w:tcPr>
          <w:p w:rsidR="00DC000C" w:rsidP="00DC000C" w:rsidRDefault="00DC000C" w14:paraId="5C8C6B09" w14:textId="77777777"/>
        </w:tc>
        <w:tc>
          <w:tcPr>
            <w:tcW w:w="1537" w:type="dxa"/>
            <w:tcMar/>
          </w:tcPr>
          <w:p w:rsidR="00DC000C" w:rsidP="00DC000C" w:rsidRDefault="00DC000C" w14:paraId="3382A365" w14:textId="77777777"/>
        </w:tc>
        <w:tc>
          <w:tcPr>
            <w:tcW w:w="960" w:type="dxa"/>
            <w:tcMar/>
          </w:tcPr>
          <w:p w:rsidR="00DC000C" w:rsidP="00DC000C" w:rsidRDefault="00DC000C" w14:paraId="5C71F136" w14:textId="77777777"/>
        </w:tc>
        <w:tc>
          <w:tcPr>
            <w:tcW w:w="1336" w:type="dxa"/>
            <w:tcMar/>
          </w:tcPr>
          <w:p w:rsidR="00DC000C" w:rsidP="00DC000C" w:rsidRDefault="00DC000C" w14:paraId="62199465" w14:textId="77777777"/>
        </w:tc>
        <w:tc>
          <w:tcPr>
            <w:tcW w:w="633" w:type="dxa"/>
            <w:tcMar/>
          </w:tcPr>
          <w:p w:rsidR="00DC000C" w:rsidP="00DC000C" w:rsidRDefault="00DC000C" w14:paraId="0DA123B1" w14:textId="77777777"/>
        </w:tc>
        <w:tc>
          <w:tcPr>
            <w:tcW w:w="753" w:type="dxa"/>
            <w:tcMar/>
          </w:tcPr>
          <w:p w:rsidR="00DC000C" w:rsidP="00DC000C" w:rsidRDefault="00DC000C" w14:paraId="050B3AD0" w14:textId="5FDE101C">
            <w:pPr>
              <w:spacing w:after="200" w:line="276" w:lineRule="auto"/>
            </w:pPr>
            <w:r>
              <w:t>1</w:t>
            </w:r>
          </w:p>
        </w:tc>
        <w:tc>
          <w:tcPr>
            <w:tcW w:w="694" w:type="dxa"/>
            <w:tcMar/>
          </w:tcPr>
          <w:p w:rsidR="00DC000C" w:rsidP="00DC000C" w:rsidRDefault="00DC000C" w14:paraId="4C4CEA3D" w14:textId="77777777"/>
        </w:tc>
        <w:tc>
          <w:tcPr>
            <w:tcW w:w="694" w:type="dxa"/>
            <w:tcMar/>
          </w:tcPr>
          <w:p w:rsidR="00DC000C" w:rsidP="00DC000C" w:rsidRDefault="00DC000C" w14:paraId="50895670" w14:textId="77777777"/>
        </w:tc>
        <w:tc>
          <w:tcPr>
            <w:tcW w:w="694" w:type="dxa"/>
            <w:tcMar/>
          </w:tcPr>
          <w:p w:rsidR="00DC000C" w:rsidP="00DC000C" w:rsidRDefault="00DC000C" w14:paraId="38C1F859" w14:textId="77777777"/>
        </w:tc>
        <w:tc>
          <w:tcPr>
            <w:tcW w:w="694" w:type="dxa"/>
            <w:tcMar/>
          </w:tcPr>
          <w:p w:rsidR="00DC000C" w:rsidP="00DC000C" w:rsidRDefault="00DC000C" w14:paraId="0C8FE7CE" w14:textId="77777777"/>
        </w:tc>
        <w:tc>
          <w:tcPr>
            <w:tcW w:w="579" w:type="dxa"/>
            <w:tcMar/>
          </w:tcPr>
          <w:p w:rsidR="00DC000C" w:rsidP="00DC000C" w:rsidRDefault="00DC000C" w14:paraId="41004F19" w14:textId="77777777"/>
        </w:tc>
        <w:tc>
          <w:tcPr>
            <w:tcW w:w="809" w:type="dxa"/>
            <w:tcMar/>
          </w:tcPr>
          <w:p w:rsidR="00DC000C" w:rsidP="00DC000C" w:rsidRDefault="00DC000C" w14:paraId="67C0C651" w14:textId="77777777"/>
        </w:tc>
        <w:tc>
          <w:tcPr>
            <w:tcW w:w="1822" w:type="dxa"/>
            <w:tcMar/>
          </w:tcPr>
          <w:p w:rsidR="00DC000C" w:rsidP="00DC000C" w:rsidRDefault="00DC000C" w14:paraId="01594092" w14:textId="4C9025B1">
            <w:r>
              <w:t>Supplier Name</w:t>
            </w:r>
          </w:p>
        </w:tc>
        <w:tc>
          <w:tcPr>
            <w:tcW w:w="857" w:type="dxa"/>
            <w:tcMar/>
          </w:tcPr>
          <w:p w:rsidR="00DC000C" w:rsidP="00DC000C" w:rsidRDefault="00DC000C" w14:paraId="308D56CC" w14:textId="77777777"/>
        </w:tc>
        <w:tc>
          <w:tcPr>
            <w:tcW w:w="1257" w:type="dxa"/>
            <w:tcMar/>
          </w:tcPr>
          <w:p w:rsidR="00DC000C" w:rsidP="00DC000C" w:rsidRDefault="00DC000C" w14:paraId="797E50C6" w14:textId="77777777"/>
        </w:tc>
      </w:tr>
      <w:tr w:rsidR="00DC000C" w:rsidTr="3522A733" w14:paraId="414B2799" w14:textId="77777777">
        <w:trPr>
          <w:trHeight w:val="300"/>
        </w:trPr>
        <w:tc>
          <w:tcPr>
            <w:tcW w:w="1381" w:type="dxa"/>
            <w:tcMar/>
          </w:tcPr>
          <w:p w:rsidR="00DC000C" w:rsidP="00DC000C" w:rsidRDefault="00DC000C" w14:paraId="7B04FA47" w14:textId="77777777"/>
        </w:tc>
        <w:tc>
          <w:tcPr>
            <w:tcW w:w="1537" w:type="dxa"/>
            <w:tcMar/>
          </w:tcPr>
          <w:p w:rsidR="00DC000C" w:rsidP="00DC000C" w:rsidRDefault="00DC000C" w14:paraId="568C698B" w14:textId="77777777"/>
        </w:tc>
        <w:tc>
          <w:tcPr>
            <w:tcW w:w="960" w:type="dxa"/>
            <w:tcMar/>
          </w:tcPr>
          <w:p w:rsidR="00DC000C" w:rsidP="00DC000C" w:rsidRDefault="00DC000C" w14:paraId="1A939487" w14:textId="77777777"/>
        </w:tc>
        <w:tc>
          <w:tcPr>
            <w:tcW w:w="1336" w:type="dxa"/>
            <w:tcMar/>
          </w:tcPr>
          <w:p w:rsidR="00DC000C" w:rsidP="00DC000C" w:rsidRDefault="00DC000C" w14:paraId="6AA258D8" w14:textId="77777777"/>
        </w:tc>
        <w:tc>
          <w:tcPr>
            <w:tcW w:w="633" w:type="dxa"/>
            <w:tcMar/>
          </w:tcPr>
          <w:p w:rsidR="00DC000C" w:rsidP="00DC000C" w:rsidRDefault="00DC000C" w14:paraId="6FFBD3EC" w14:textId="77777777"/>
        </w:tc>
        <w:tc>
          <w:tcPr>
            <w:tcW w:w="753" w:type="dxa"/>
            <w:tcMar/>
          </w:tcPr>
          <w:p w:rsidR="00DC000C" w:rsidP="00DC000C" w:rsidRDefault="00DC000C" w14:paraId="6B965A47" w14:textId="77777777">
            <w:r>
              <w:t>1</w:t>
            </w:r>
          </w:p>
        </w:tc>
        <w:tc>
          <w:tcPr>
            <w:tcW w:w="694" w:type="dxa"/>
            <w:tcMar/>
          </w:tcPr>
          <w:p w:rsidR="00DC000C" w:rsidP="00DC000C" w:rsidRDefault="00DC000C" w14:paraId="30DCCCAD" w14:textId="77777777"/>
        </w:tc>
        <w:tc>
          <w:tcPr>
            <w:tcW w:w="694" w:type="dxa"/>
            <w:tcMar/>
          </w:tcPr>
          <w:p w:rsidR="00DC000C" w:rsidP="00DC000C" w:rsidRDefault="00DC000C" w14:paraId="36AF6883" w14:textId="77777777"/>
        </w:tc>
        <w:tc>
          <w:tcPr>
            <w:tcW w:w="694" w:type="dxa"/>
            <w:tcMar/>
          </w:tcPr>
          <w:p w:rsidR="00DC000C" w:rsidP="00DC000C" w:rsidRDefault="00DC000C" w14:paraId="54C529ED" w14:textId="77777777"/>
        </w:tc>
        <w:tc>
          <w:tcPr>
            <w:tcW w:w="694" w:type="dxa"/>
            <w:tcMar/>
          </w:tcPr>
          <w:p w:rsidR="00DC000C" w:rsidP="00DC000C" w:rsidRDefault="00DC000C" w14:paraId="1C0157D6" w14:textId="77777777"/>
        </w:tc>
        <w:tc>
          <w:tcPr>
            <w:tcW w:w="579" w:type="dxa"/>
            <w:tcMar/>
          </w:tcPr>
          <w:p w:rsidR="00DC000C" w:rsidP="00DC000C" w:rsidRDefault="00DC000C" w14:paraId="3691E7B2" w14:textId="77777777"/>
        </w:tc>
        <w:tc>
          <w:tcPr>
            <w:tcW w:w="809" w:type="dxa"/>
            <w:tcMar/>
          </w:tcPr>
          <w:p w:rsidR="00DC000C" w:rsidP="00DC000C" w:rsidRDefault="00DC000C" w14:paraId="526770CE" w14:textId="77777777"/>
        </w:tc>
        <w:tc>
          <w:tcPr>
            <w:tcW w:w="1822" w:type="dxa"/>
            <w:tcMar/>
          </w:tcPr>
          <w:p w:rsidR="00DC000C" w:rsidP="00DC000C" w:rsidRDefault="00DC000C" w14:paraId="085E2024" w14:textId="77777777" w14:noSpellErr="1">
            <w:r w:rsidR="00DC000C">
              <w:rPr/>
              <w:t>BSC Trading Party Id</w:t>
            </w:r>
          </w:p>
        </w:tc>
        <w:tc>
          <w:tcPr>
            <w:tcW w:w="857" w:type="dxa"/>
            <w:tcMar/>
          </w:tcPr>
          <w:p w:rsidR="00DC000C" w:rsidP="00DC000C" w:rsidRDefault="00DC000C" w14:paraId="7CBEED82" w14:textId="77777777"/>
        </w:tc>
        <w:tc>
          <w:tcPr>
            <w:tcW w:w="1257" w:type="dxa"/>
            <w:tcMar/>
          </w:tcPr>
          <w:p w:rsidR="00DC000C" w:rsidP="00DC000C" w:rsidRDefault="00DC000C" w14:paraId="6E36661F" w14:textId="77777777"/>
        </w:tc>
      </w:tr>
      <w:tr w:rsidR="00DC000C" w:rsidTr="3522A733" w14:paraId="3CD866B4" w14:textId="77777777">
        <w:trPr>
          <w:trHeight w:val="300"/>
        </w:trPr>
        <w:tc>
          <w:tcPr>
            <w:tcW w:w="1381" w:type="dxa"/>
            <w:tcMar/>
          </w:tcPr>
          <w:p w:rsidR="00DC000C" w:rsidP="00DC000C" w:rsidRDefault="00DC000C" w14:paraId="4156B1DA" w14:textId="3B418D62">
            <w:r>
              <w:t>MDS</w:t>
            </w:r>
          </w:p>
        </w:tc>
        <w:tc>
          <w:tcPr>
            <w:tcW w:w="1537" w:type="dxa"/>
            <w:tcMar/>
          </w:tcPr>
          <w:p w:rsidR="00DC000C" w:rsidP="00DC000C" w:rsidRDefault="00DC000C" w14:paraId="550A6922" w14:textId="7CADD92D">
            <w:r>
              <w:t>MDS Run details</w:t>
            </w:r>
          </w:p>
        </w:tc>
        <w:tc>
          <w:tcPr>
            <w:tcW w:w="960" w:type="dxa"/>
            <w:tcMar/>
          </w:tcPr>
          <w:p w:rsidR="00DC000C" w:rsidP="00DC000C" w:rsidRDefault="00DC000C" w14:paraId="089B232F" w14:textId="0C904FFA">
            <w:r>
              <w:t>1-1</w:t>
            </w:r>
          </w:p>
        </w:tc>
        <w:tc>
          <w:tcPr>
            <w:tcW w:w="1336" w:type="dxa"/>
            <w:tcMar/>
          </w:tcPr>
          <w:p w:rsidR="00DC000C" w:rsidP="00DC000C" w:rsidRDefault="00DC000C" w14:paraId="53D56BBE" w14:textId="20545477"/>
        </w:tc>
        <w:tc>
          <w:tcPr>
            <w:tcW w:w="633" w:type="dxa"/>
            <w:tcMar/>
          </w:tcPr>
          <w:p w:rsidR="00DC000C" w:rsidP="00DC000C" w:rsidRDefault="00DC000C" w14:paraId="2AF0B308" w14:textId="5F710DC6">
            <w:r>
              <w:t>G</w:t>
            </w:r>
          </w:p>
        </w:tc>
        <w:tc>
          <w:tcPr>
            <w:tcW w:w="753" w:type="dxa"/>
            <w:tcMar/>
          </w:tcPr>
          <w:p w:rsidR="00DC000C" w:rsidP="00DC000C" w:rsidRDefault="00DC000C" w14:paraId="2E2A357E" w14:textId="7DA08656"/>
        </w:tc>
        <w:tc>
          <w:tcPr>
            <w:tcW w:w="694" w:type="dxa"/>
            <w:tcMar/>
          </w:tcPr>
          <w:p w:rsidR="00DC000C" w:rsidP="00DC000C" w:rsidRDefault="00DC000C" w14:paraId="013DBEFE" w14:textId="5A3563B2"/>
        </w:tc>
        <w:tc>
          <w:tcPr>
            <w:tcW w:w="694" w:type="dxa"/>
            <w:tcMar/>
          </w:tcPr>
          <w:p w:rsidR="00DC000C" w:rsidP="00DC000C" w:rsidRDefault="00DC000C" w14:paraId="28CF13CB" w14:textId="4F1D90EB"/>
        </w:tc>
        <w:tc>
          <w:tcPr>
            <w:tcW w:w="694" w:type="dxa"/>
            <w:tcMar/>
          </w:tcPr>
          <w:p w:rsidR="00DC000C" w:rsidP="00DC000C" w:rsidRDefault="00DC000C" w14:paraId="03AEC6E2" w14:textId="602B60BF"/>
        </w:tc>
        <w:tc>
          <w:tcPr>
            <w:tcW w:w="694" w:type="dxa"/>
            <w:tcMar/>
          </w:tcPr>
          <w:p w:rsidR="00DC000C" w:rsidP="00DC000C" w:rsidRDefault="00DC000C" w14:paraId="386589CE" w14:textId="4228E68A"/>
        </w:tc>
        <w:tc>
          <w:tcPr>
            <w:tcW w:w="579" w:type="dxa"/>
            <w:tcMar/>
          </w:tcPr>
          <w:p w:rsidR="00DC000C" w:rsidP="00DC000C" w:rsidRDefault="00DC000C" w14:paraId="0C2F8B53" w14:textId="3FA6ACAA"/>
        </w:tc>
        <w:tc>
          <w:tcPr>
            <w:tcW w:w="809" w:type="dxa"/>
            <w:tcMar/>
          </w:tcPr>
          <w:p w:rsidR="00DC000C" w:rsidP="00DC000C" w:rsidRDefault="00DC000C" w14:paraId="1CD457A8" w14:textId="020FE9DD"/>
        </w:tc>
        <w:tc>
          <w:tcPr>
            <w:tcW w:w="1822" w:type="dxa"/>
            <w:tcMar/>
          </w:tcPr>
          <w:p w:rsidR="00DC000C" w:rsidP="00DC000C" w:rsidRDefault="00DC000C" w14:paraId="3D99CA3B" w14:textId="29BE1A6E"/>
        </w:tc>
        <w:tc>
          <w:tcPr>
            <w:tcW w:w="857" w:type="dxa"/>
            <w:tcMar/>
          </w:tcPr>
          <w:p w:rsidR="00DC000C" w:rsidP="00DC000C" w:rsidRDefault="00DC000C" w14:paraId="7E87F040" w14:textId="6CE442CA"/>
        </w:tc>
        <w:tc>
          <w:tcPr>
            <w:tcW w:w="1257" w:type="dxa"/>
            <w:tcMar/>
          </w:tcPr>
          <w:p w:rsidR="00DC000C" w:rsidP="00DC000C" w:rsidRDefault="00DC000C" w14:paraId="700010CA" w14:textId="25A25F5C"/>
        </w:tc>
      </w:tr>
      <w:tr w:rsidR="00DC000C" w:rsidTr="3522A733" w14:paraId="4CA5385D" w14:textId="77777777">
        <w:trPr>
          <w:trHeight w:val="300"/>
        </w:trPr>
        <w:tc>
          <w:tcPr>
            <w:tcW w:w="1381" w:type="dxa"/>
            <w:tcMar/>
          </w:tcPr>
          <w:p w:rsidR="00DC000C" w:rsidP="00DC000C" w:rsidRDefault="00DC000C" w14:paraId="4B76C347" w14:textId="77777777"/>
        </w:tc>
        <w:tc>
          <w:tcPr>
            <w:tcW w:w="1537" w:type="dxa"/>
            <w:tcMar/>
          </w:tcPr>
          <w:p w:rsidR="00DC000C" w:rsidP="00DC000C" w:rsidRDefault="00DC000C" w14:paraId="262E47F9" w14:textId="77777777"/>
        </w:tc>
        <w:tc>
          <w:tcPr>
            <w:tcW w:w="960" w:type="dxa"/>
            <w:tcMar/>
          </w:tcPr>
          <w:p w:rsidR="00DC000C" w:rsidP="00DC000C" w:rsidRDefault="00DC000C" w14:paraId="588BDDD8" w14:textId="77777777"/>
        </w:tc>
        <w:tc>
          <w:tcPr>
            <w:tcW w:w="1336" w:type="dxa"/>
            <w:tcMar/>
          </w:tcPr>
          <w:p w:rsidR="00DC000C" w:rsidP="00DC000C" w:rsidRDefault="00DC000C" w14:paraId="08CA7EC4" w14:textId="77777777"/>
        </w:tc>
        <w:tc>
          <w:tcPr>
            <w:tcW w:w="633" w:type="dxa"/>
            <w:tcMar/>
          </w:tcPr>
          <w:p w:rsidR="00DC000C" w:rsidP="00DC000C" w:rsidRDefault="00DC000C" w14:paraId="5B6DC9C4" w14:textId="77777777"/>
        </w:tc>
        <w:tc>
          <w:tcPr>
            <w:tcW w:w="753" w:type="dxa"/>
            <w:tcMar/>
          </w:tcPr>
          <w:p w:rsidR="00DC000C" w:rsidP="00DC000C" w:rsidRDefault="00DC000C" w14:paraId="1DE2569F" w14:textId="2547A0E2">
            <w:r>
              <w:t>1</w:t>
            </w:r>
          </w:p>
        </w:tc>
        <w:tc>
          <w:tcPr>
            <w:tcW w:w="694" w:type="dxa"/>
            <w:tcMar/>
          </w:tcPr>
          <w:p w:rsidR="00DC000C" w:rsidP="00DC000C" w:rsidRDefault="00DC000C" w14:paraId="0F21D341" w14:textId="77777777"/>
        </w:tc>
        <w:tc>
          <w:tcPr>
            <w:tcW w:w="694" w:type="dxa"/>
            <w:tcMar/>
          </w:tcPr>
          <w:p w:rsidR="00DC000C" w:rsidP="00DC000C" w:rsidRDefault="00DC000C" w14:paraId="1FB20EA6" w14:textId="77777777"/>
        </w:tc>
        <w:tc>
          <w:tcPr>
            <w:tcW w:w="694" w:type="dxa"/>
            <w:tcMar/>
          </w:tcPr>
          <w:p w:rsidR="00DC000C" w:rsidP="00DC000C" w:rsidRDefault="00DC000C" w14:paraId="0CE8CC53" w14:textId="77777777"/>
        </w:tc>
        <w:tc>
          <w:tcPr>
            <w:tcW w:w="694" w:type="dxa"/>
            <w:tcMar/>
          </w:tcPr>
          <w:p w:rsidR="00DC000C" w:rsidP="00DC000C" w:rsidRDefault="00DC000C" w14:paraId="59F353B5" w14:textId="77777777"/>
        </w:tc>
        <w:tc>
          <w:tcPr>
            <w:tcW w:w="579" w:type="dxa"/>
            <w:tcMar/>
          </w:tcPr>
          <w:p w:rsidR="00DC000C" w:rsidP="00DC000C" w:rsidRDefault="00DC000C" w14:paraId="66DF3280" w14:textId="77777777"/>
        </w:tc>
        <w:tc>
          <w:tcPr>
            <w:tcW w:w="809" w:type="dxa"/>
            <w:tcMar/>
          </w:tcPr>
          <w:p w:rsidR="00DC000C" w:rsidP="00DC000C" w:rsidRDefault="00DC000C" w14:paraId="1BA139FC" w14:textId="77777777"/>
        </w:tc>
        <w:tc>
          <w:tcPr>
            <w:tcW w:w="1822" w:type="dxa"/>
            <w:tcMar/>
          </w:tcPr>
          <w:p w:rsidR="00DC000C" w:rsidP="00DC000C" w:rsidRDefault="00DC000C" w14:paraId="133A3817" w14:textId="6D0A9841">
            <w:r>
              <w:t>MDS Run Number</w:t>
            </w:r>
          </w:p>
        </w:tc>
        <w:tc>
          <w:tcPr>
            <w:tcW w:w="857" w:type="dxa"/>
            <w:tcMar/>
          </w:tcPr>
          <w:p w:rsidR="00DC000C" w:rsidP="00DC000C" w:rsidRDefault="00DC000C" w14:paraId="3B867F08" w14:textId="77777777"/>
        </w:tc>
        <w:tc>
          <w:tcPr>
            <w:tcW w:w="1257" w:type="dxa"/>
            <w:tcMar/>
          </w:tcPr>
          <w:p w:rsidR="00DC000C" w:rsidP="00DC000C" w:rsidRDefault="00DC000C" w14:paraId="31C423FC" w14:textId="77777777"/>
        </w:tc>
      </w:tr>
      <w:tr w:rsidR="00DC000C" w:rsidTr="3522A733" w14:paraId="08AC36CD" w14:textId="77777777">
        <w:trPr>
          <w:trHeight w:val="300"/>
        </w:trPr>
        <w:tc>
          <w:tcPr>
            <w:tcW w:w="1381" w:type="dxa"/>
            <w:tcMar/>
          </w:tcPr>
          <w:p w:rsidR="00DC000C" w:rsidP="00DC000C" w:rsidRDefault="00DC000C" w14:paraId="684CEB70" w14:textId="77777777"/>
        </w:tc>
        <w:tc>
          <w:tcPr>
            <w:tcW w:w="1537" w:type="dxa"/>
            <w:tcMar/>
          </w:tcPr>
          <w:p w:rsidR="00DC000C" w:rsidP="00DC000C" w:rsidRDefault="00DC000C" w14:paraId="69F106D8" w14:textId="77777777"/>
        </w:tc>
        <w:tc>
          <w:tcPr>
            <w:tcW w:w="960" w:type="dxa"/>
            <w:tcMar/>
          </w:tcPr>
          <w:p w:rsidR="00DC000C" w:rsidP="00DC000C" w:rsidRDefault="00DC000C" w14:paraId="5EA08088" w14:textId="77777777"/>
        </w:tc>
        <w:tc>
          <w:tcPr>
            <w:tcW w:w="1336" w:type="dxa"/>
            <w:tcMar/>
          </w:tcPr>
          <w:p w:rsidR="00DC000C" w:rsidP="00DC000C" w:rsidRDefault="00DC000C" w14:paraId="4E6FC91B" w14:textId="77777777"/>
        </w:tc>
        <w:tc>
          <w:tcPr>
            <w:tcW w:w="633" w:type="dxa"/>
            <w:tcMar/>
          </w:tcPr>
          <w:p w:rsidR="00DC000C" w:rsidP="00DC000C" w:rsidRDefault="00DC000C" w14:paraId="3182F9A2" w14:textId="77777777"/>
        </w:tc>
        <w:tc>
          <w:tcPr>
            <w:tcW w:w="753" w:type="dxa"/>
            <w:tcMar/>
          </w:tcPr>
          <w:p w:rsidR="00DC000C" w:rsidP="00DC000C" w:rsidRDefault="00DC000C" w14:paraId="08AF9A1D" w14:textId="47F3B699">
            <w:r>
              <w:t>1</w:t>
            </w:r>
          </w:p>
        </w:tc>
        <w:tc>
          <w:tcPr>
            <w:tcW w:w="694" w:type="dxa"/>
            <w:tcMar/>
          </w:tcPr>
          <w:p w:rsidR="00DC000C" w:rsidP="00DC000C" w:rsidRDefault="00DC000C" w14:paraId="53B81157" w14:textId="77777777"/>
        </w:tc>
        <w:tc>
          <w:tcPr>
            <w:tcW w:w="694" w:type="dxa"/>
            <w:tcMar/>
          </w:tcPr>
          <w:p w:rsidR="00DC000C" w:rsidP="00DC000C" w:rsidRDefault="00DC000C" w14:paraId="577E2965" w14:textId="77777777"/>
        </w:tc>
        <w:tc>
          <w:tcPr>
            <w:tcW w:w="694" w:type="dxa"/>
            <w:tcMar/>
          </w:tcPr>
          <w:p w:rsidR="00DC000C" w:rsidP="00DC000C" w:rsidRDefault="00DC000C" w14:paraId="1E06EC06" w14:textId="77777777"/>
        </w:tc>
        <w:tc>
          <w:tcPr>
            <w:tcW w:w="694" w:type="dxa"/>
            <w:tcMar/>
          </w:tcPr>
          <w:p w:rsidR="00DC000C" w:rsidP="00DC000C" w:rsidRDefault="00DC000C" w14:paraId="0A995DFA" w14:textId="77777777"/>
        </w:tc>
        <w:tc>
          <w:tcPr>
            <w:tcW w:w="579" w:type="dxa"/>
            <w:tcMar/>
          </w:tcPr>
          <w:p w:rsidR="00DC000C" w:rsidP="00DC000C" w:rsidRDefault="00DC000C" w14:paraId="38B6F159" w14:textId="77777777"/>
        </w:tc>
        <w:tc>
          <w:tcPr>
            <w:tcW w:w="809" w:type="dxa"/>
            <w:tcMar/>
          </w:tcPr>
          <w:p w:rsidR="00DC000C" w:rsidP="00DC000C" w:rsidRDefault="00DC000C" w14:paraId="5D55BFA4" w14:textId="77777777"/>
        </w:tc>
        <w:tc>
          <w:tcPr>
            <w:tcW w:w="1822" w:type="dxa"/>
            <w:tcMar/>
          </w:tcPr>
          <w:p w:rsidR="00DC000C" w:rsidP="00DC000C" w:rsidRDefault="00DC000C" w14:paraId="3DA5EE64" w14:textId="62B3C2DE">
            <w:r>
              <w:t>MDS Run Date</w:t>
            </w:r>
          </w:p>
        </w:tc>
        <w:tc>
          <w:tcPr>
            <w:tcW w:w="857" w:type="dxa"/>
            <w:tcMar/>
          </w:tcPr>
          <w:p w:rsidR="00DC000C" w:rsidP="00DC000C" w:rsidRDefault="00DC000C" w14:paraId="21B736D1" w14:textId="77777777"/>
        </w:tc>
        <w:tc>
          <w:tcPr>
            <w:tcW w:w="1257" w:type="dxa"/>
            <w:tcMar/>
          </w:tcPr>
          <w:p w:rsidR="00DC000C" w:rsidP="00DC000C" w:rsidRDefault="00DC000C" w14:paraId="0CBEA427" w14:textId="77777777"/>
        </w:tc>
      </w:tr>
      <w:tr w:rsidR="00DC000C" w:rsidTr="3522A733" w14:paraId="79624AB5" w14:textId="77777777">
        <w:trPr>
          <w:trHeight w:val="300"/>
        </w:trPr>
        <w:tc>
          <w:tcPr>
            <w:tcW w:w="1381" w:type="dxa"/>
            <w:tcMar/>
          </w:tcPr>
          <w:p w:rsidR="00DC000C" w:rsidP="00DC000C" w:rsidRDefault="00DC000C" w14:paraId="62F44547" w14:textId="77777777">
            <w:r>
              <w:t>SSR</w:t>
            </w:r>
          </w:p>
        </w:tc>
        <w:tc>
          <w:tcPr>
            <w:tcW w:w="1537" w:type="dxa"/>
            <w:tcMar/>
          </w:tcPr>
          <w:p w:rsidR="00DC000C" w:rsidP="00DC000C" w:rsidRDefault="00DC000C" w14:paraId="7B40C951" w14:textId="77777777"/>
        </w:tc>
        <w:tc>
          <w:tcPr>
            <w:tcW w:w="960" w:type="dxa"/>
            <w:tcMar/>
          </w:tcPr>
          <w:p w:rsidR="00DC000C" w:rsidP="00DC000C" w:rsidRDefault="00DC000C" w14:paraId="7FEFDD84" w14:textId="77777777">
            <w:r>
              <w:t>1-1</w:t>
            </w:r>
          </w:p>
        </w:tc>
        <w:tc>
          <w:tcPr>
            <w:tcW w:w="1336" w:type="dxa"/>
            <w:tcMar/>
          </w:tcPr>
          <w:p w:rsidR="00DC000C" w:rsidP="00DC000C" w:rsidRDefault="00DC000C" w14:paraId="4B4D7232" w14:textId="77777777"/>
        </w:tc>
        <w:tc>
          <w:tcPr>
            <w:tcW w:w="633" w:type="dxa"/>
            <w:tcMar/>
          </w:tcPr>
          <w:p w:rsidR="00DC000C" w:rsidP="00DC000C" w:rsidRDefault="00DC000C" w14:paraId="67FF9D2F" w14:textId="77777777">
            <w:r>
              <w:t>G</w:t>
            </w:r>
          </w:p>
        </w:tc>
        <w:tc>
          <w:tcPr>
            <w:tcW w:w="753" w:type="dxa"/>
            <w:tcMar/>
          </w:tcPr>
          <w:p w:rsidR="00DC000C" w:rsidP="00DC000C" w:rsidRDefault="00DC000C" w14:paraId="2093CA67" w14:textId="77777777"/>
        </w:tc>
        <w:tc>
          <w:tcPr>
            <w:tcW w:w="694" w:type="dxa"/>
            <w:tcMar/>
          </w:tcPr>
          <w:p w:rsidR="00DC000C" w:rsidP="00DC000C" w:rsidRDefault="00DC000C" w14:paraId="2503B197" w14:textId="77777777"/>
        </w:tc>
        <w:tc>
          <w:tcPr>
            <w:tcW w:w="694" w:type="dxa"/>
            <w:tcMar/>
          </w:tcPr>
          <w:p w:rsidR="00DC000C" w:rsidP="00DC000C" w:rsidRDefault="00DC000C" w14:paraId="38288749" w14:textId="77777777"/>
        </w:tc>
        <w:tc>
          <w:tcPr>
            <w:tcW w:w="694" w:type="dxa"/>
            <w:tcMar/>
          </w:tcPr>
          <w:p w:rsidR="00DC000C" w:rsidP="00DC000C" w:rsidRDefault="00DC000C" w14:paraId="20BD9A1A" w14:textId="77777777"/>
        </w:tc>
        <w:tc>
          <w:tcPr>
            <w:tcW w:w="694" w:type="dxa"/>
            <w:tcMar/>
          </w:tcPr>
          <w:p w:rsidR="00DC000C" w:rsidP="00DC000C" w:rsidRDefault="00DC000C" w14:paraId="0C136CF1" w14:textId="77777777"/>
        </w:tc>
        <w:tc>
          <w:tcPr>
            <w:tcW w:w="579" w:type="dxa"/>
            <w:tcMar/>
          </w:tcPr>
          <w:p w:rsidR="00DC000C" w:rsidP="00DC000C" w:rsidRDefault="00DC000C" w14:paraId="0A392C6A" w14:textId="77777777"/>
        </w:tc>
        <w:tc>
          <w:tcPr>
            <w:tcW w:w="809" w:type="dxa"/>
            <w:tcMar/>
          </w:tcPr>
          <w:p w:rsidR="00DC000C" w:rsidP="00DC000C" w:rsidRDefault="00DC000C" w14:paraId="290583F9" w14:textId="77777777"/>
        </w:tc>
        <w:tc>
          <w:tcPr>
            <w:tcW w:w="1822" w:type="dxa"/>
            <w:tcMar/>
          </w:tcPr>
          <w:p w:rsidR="00DC000C" w:rsidP="00DC000C" w:rsidRDefault="00DC000C" w14:paraId="68F21D90" w14:textId="77777777"/>
        </w:tc>
        <w:tc>
          <w:tcPr>
            <w:tcW w:w="857" w:type="dxa"/>
            <w:tcMar/>
          </w:tcPr>
          <w:p w:rsidR="00DC000C" w:rsidP="00DC000C" w:rsidRDefault="00DC000C" w14:paraId="13C326F3" w14:textId="77777777"/>
        </w:tc>
        <w:tc>
          <w:tcPr>
            <w:tcW w:w="1257" w:type="dxa"/>
            <w:tcMar/>
          </w:tcPr>
          <w:p w:rsidR="00DC000C" w:rsidP="00DC000C" w:rsidRDefault="00DC000C" w14:paraId="4853B841" w14:textId="77777777"/>
        </w:tc>
      </w:tr>
      <w:tr w:rsidRPr="0072554B" w:rsidR="0072554B" w:rsidTr="3522A733" w14:paraId="6FF9C088" w14:textId="77777777">
        <w:trPr>
          <w:trHeight w:val="300"/>
        </w:trPr>
        <w:tc>
          <w:tcPr>
            <w:tcW w:w="1381" w:type="dxa"/>
            <w:tcMar/>
          </w:tcPr>
          <w:p w:rsidRPr="0072554B" w:rsidR="00DC000C" w:rsidP="00DC000C" w:rsidRDefault="00DC000C" w14:paraId="50125231" w14:textId="77777777"/>
        </w:tc>
        <w:tc>
          <w:tcPr>
            <w:tcW w:w="1537" w:type="dxa"/>
            <w:tcMar/>
          </w:tcPr>
          <w:p w:rsidRPr="0072554B" w:rsidR="00DC000C" w:rsidP="00DC000C" w:rsidRDefault="00DC000C" w14:paraId="5A25747A" w14:textId="77777777"/>
        </w:tc>
        <w:tc>
          <w:tcPr>
            <w:tcW w:w="960" w:type="dxa"/>
            <w:tcMar/>
          </w:tcPr>
          <w:p w:rsidRPr="0072554B" w:rsidR="00DC000C" w:rsidP="00DC000C" w:rsidRDefault="00DC000C" w14:paraId="09B8D95D" w14:textId="77777777"/>
        </w:tc>
        <w:tc>
          <w:tcPr>
            <w:tcW w:w="1336" w:type="dxa"/>
            <w:tcMar/>
          </w:tcPr>
          <w:p w:rsidRPr="0072554B" w:rsidR="00DC000C" w:rsidP="00DC000C" w:rsidRDefault="00DC000C" w14:paraId="78BEFD2A" w14:textId="77777777"/>
        </w:tc>
        <w:tc>
          <w:tcPr>
            <w:tcW w:w="633" w:type="dxa"/>
            <w:tcMar/>
          </w:tcPr>
          <w:p w:rsidRPr="0072554B" w:rsidR="00DC000C" w:rsidP="00DC000C" w:rsidRDefault="00DC000C" w14:paraId="27A76422" w14:textId="77777777"/>
        </w:tc>
        <w:tc>
          <w:tcPr>
            <w:tcW w:w="753" w:type="dxa"/>
            <w:tcMar/>
          </w:tcPr>
          <w:p w:rsidRPr="0072554B" w:rsidR="00DC000C" w:rsidP="00DC000C" w:rsidRDefault="00DC000C" w14:paraId="71CBABF6" w14:textId="77777777">
            <w:r w:rsidRPr="0072554B">
              <w:t>1</w:t>
            </w:r>
          </w:p>
        </w:tc>
        <w:tc>
          <w:tcPr>
            <w:tcW w:w="694" w:type="dxa"/>
            <w:tcMar/>
          </w:tcPr>
          <w:p w:rsidRPr="0072554B" w:rsidR="00DC000C" w:rsidP="00DC000C" w:rsidRDefault="00DC000C" w14:paraId="49206A88" w14:textId="77777777"/>
        </w:tc>
        <w:tc>
          <w:tcPr>
            <w:tcW w:w="694" w:type="dxa"/>
            <w:tcMar/>
          </w:tcPr>
          <w:p w:rsidRPr="0072554B" w:rsidR="00DC000C" w:rsidP="00DC000C" w:rsidRDefault="00DC000C" w14:paraId="67B7A70C" w14:textId="77777777"/>
        </w:tc>
        <w:tc>
          <w:tcPr>
            <w:tcW w:w="694" w:type="dxa"/>
            <w:tcMar/>
          </w:tcPr>
          <w:p w:rsidRPr="0072554B" w:rsidR="00DC000C" w:rsidP="00DC000C" w:rsidRDefault="00DC000C" w14:paraId="71887C79" w14:textId="77777777"/>
        </w:tc>
        <w:tc>
          <w:tcPr>
            <w:tcW w:w="694" w:type="dxa"/>
            <w:tcMar/>
          </w:tcPr>
          <w:p w:rsidRPr="0072554B" w:rsidR="00DC000C" w:rsidP="00DC000C" w:rsidRDefault="00DC000C" w14:paraId="3B7FD67C" w14:textId="77777777"/>
        </w:tc>
        <w:tc>
          <w:tcPr>
            <w:tcW w:w="579" w:type="dxa"/>
            <w:tcMar/>
          </w:tcPr>
          <w:p w:rsidRPr="0072554B" w:rsidR="00DC000C" w:rsidP="00DC000C" w:rsidRDefault="00DC000C" w14:paraId="38D6B9B6" w14:textId="77777777"/>
        </w:tc>
        <w:tc>
          <w:tcPr>
            <w:tcW w:w="809" w:type="dxa"/>
            <w:tcMar/>
          </w:tcPr>
          <w:p w:rsidRPr="0072554B" w:rsidR="00DC000C" w:rsidP="00DC000C" w:rsidRDefault="00DC000C" w14:paraId="22F860BB" w14:textId="77777777"/>
        </w:tc>
        <w:tc>
          <w:tcPr>
            <w:tcW w:w="1822" w:type="dxa"/>
            <w:tcMar/>
          </w:tcPr>
          <w:p w:rsidRPr="0072554B" w:rsidR="00DC000C" w:rsidP="00DC000C" w:rsidRDefault="00DC000C" w14:paraId="6983EF3F" w14:textId="77777777">
            <w:r w:rsidRPr="0072554B">
              <w:t>SSR Run Number</w:t>
            </w:r>
          </w:p>
        </w:tc>
        <w:tc>
          <w:tcPr>
            <w:tcW w:w="857" w:type="dxa"/>
            <w:tcMar/>
          </w:tcPr>
          <w:p w:rsidRPr="0072554B" w:rsidR="00DC000C" w:rsidP="00DC000C" w:rsidRDefault="00DC000C" w14:paraId="698536F5" w14:textId="77777777"/>
        </w:tc>
        <w:tc>
          <w:tcPr>
            <w:tcW w:w="1257" w:type="dxa"/>
            <w:tcMar/>
          </w:tcPr>
          <w:p w:rsidRPr="0072554B" w:rsidR="00DC000C" w:rsidP="00DC000C" w:rsidRDefault="00DC000C" w14:paraId="7BC1BAF2" w14:textId="77777777"/>
        </w:tc>
      </w:tr>
      <w:tr w:rsidRPr="0072554B" w:rsidR="0072554B" w:rsidTr="3522A733" w14:paraId="1B3CF376" w14:textId="77777777">
        <w:trPr>
          <w:trHeight w:val="300"/>
        </w:trPr>
        <w:tc>
          <w:tcPr>
            <w:tcW w:w="1381" w:type="dxa"/>
            <w:tcMar/>
          </w:tcPr>
          <w:p w:rsidRPr="0072554B" w:rsidR="00DC000C" w:rsidP="00DC000C" w:rsidRDefault="00DC000C" w14:paraId="61C988F9" w14:textId="77777777"/>
        </w:tc>
        <w:tc>
          <w:tcPr>
            <w:tcW w:w="1537" w:type="dxa"/>
            <w:tcMar/>
          </w:tcPr>
          <w:p w:rsidRPr="0072554B" w:rsidR="00DC000C" w:rsidP="00DC000C" w:rsidRDefault="00DC000C" w14:paraId="3B22BB7D" w14:textId="77777777"/>
        </w:tc>
        <w:tc>
          <w:tcPr>
            <w:tcW w:w="960" w:type="dxa"/>
            <w:tcMar/>
          </w:tcPr>
          <w:p w:rsidRPr="0072554B" w:rsidR="00DC000C" w:rsidP="00DC000C" w:rsidRDefault="00DC000C" w14:paraId="17B246DD" w14:textId="77777777"/>
        </w:tc>
        <w:tc>
          <w:tcPr>
            <w:tcW w:w="1336" w:type="dxa"/>
            <w:tcMar/>
          </w:tcPr>
          <w:p w:rsidRPr="0072554B" w:rsidR="00DC000C" w:rsidP="00DC000C" w:rsidRDefault="00DC000C" w14:paraId="6BF89DA3" w14:textId="77777777"/>
        </w:tc>
        <w:tc>
          <w:tcPr>
            <w:tcW w:w="633" w:type="dxa"/>
            <w:tcMar/>
          </w:tcPr>
          <w:p w:rsidRPr="0072554B" w:rsidR="00DC000C" w:rsidP="00DC000C" w:rsidRDefault="00DC000C" w14:paraId="5C3E0E74" w14:textId="77777777"/>
        </w:tc>
        <w:tc>
          <w:tcPr>
            <w:tcW w:w="753" w:type="dxa"/>
            <w:tcMar/>
          </w:tcPr>
          <w:p w:rsidRPr="0072554B" w:rsidR="00DC000C" w:rsidP="00DC000C" w:rsidRDefault="00DC000C" w14:paraId="6EA80843" w14:textId="77777777">
            <w:r w:rsidRPr="0072554B">
              <w:t>1</w:t>
            </w:r>
          </w:p>
        </w:tc>
        <w:tc>
          <w:tcPr>
            <w:tcW w:w="694" w:type="dxa"/>
            <w:tcMar/>
          </w:tcPr>
          <w:p w:rsidRPr="0072554B" w:rsidR="00DC000C" w:rsidP="00DC000C" w:rsidRDefault="00DC000C" w14:paraId="66A1FAB9" w14:textId="77777777"/>
        </w:tc>
        <w:tc>
          <w:tcPr>
            <w:tcW w:w="694" w:type="dxa"/>
            <w:tcMar/>
          </w:tcPr>
          <w:p w:rsidRPr="0072554B" w:rsidR="00DC000C" w:rsidP="00DC000C" w:rsidRDefault="00DC000C" w14:paraId="76BB753C" w14:textId="77777777"/>
        </w:tc>
        <w:tc>
          <w:tcPr>
            <w:tcW w:w="694" w:type="dxa"/>
            <w:tcMar/>
          </w:tcPr>
          <w:p w:rsidRPr="0072554B" w:rsidR="00DC000C" w:rsidP="00DC000C" w:rsidRDefault="00DC000C" w14:paraId="513DA1E0" w14:textId="77777777"/>
        </w:tc>
        <w:tc>
          <w:tcPr>
            <w:tcW w:w="694" w:type="dxa"/>
            <w:tcMar/>
          </w:tcPr>
          <w:p w:rsidRPr="0072554B" w:rsidR="00DC000C" w:rsidP="00DC000C" w:rsidRDefault="00DC000C" w14:paraId="75CAC6F5" w14:textId="77777777"/>
        </w:tc>
        <w:tc>
          <w:tcPr>
            <w:tcW w:w="579" w:type="dxa"/>
            <w:tcMar/>
          </w:tcPr>
          <w:p w:rsidRPr="0072554B" w:rsidR="00DC000C" w:rsidP="00DC000C" w:rsidRDefault="00DC000C" w14:paraId="66060428" w14:textId="77777777"/>
        </w:tc>
        <w:tc>
          <w:tcPr>
            <w:tcW w:w="809" w:type="dxa"/>
            <w:tcMar/>
          </w:tcPr>
          <w:p w:rsidRPr="0072554B" w:rsidR="00DC000C" w:rsidP="00DC000C" w:rsidRDefault="00DC000C" w14:paraId="1D0656FE" w14:textId="77777777"/>
        </w:tc>
        <w:tc>
          <w:tcPr>
            <w:tcW w:w="1822" w:type="dxa"/>
            <w:tcMar/>
          </w:tcPr>
          <w:p w:rsidRPr="0072554B" w:rsidR="00DC000C" w:rsidP="00DC000C" w:rsidRDefault="00DC000C" w14:paraId="793B3983" w14:textId="77777777">
            <w:r w:rsidRPr="0072554B">
              <w:t>SSR Run Date</w:t>
            </w:r>
          </w:p>
        </w:tc>
        <w:tc>
          <w:tcPr>
            <w:tcW w:w="857" w:type="dxa"/>
            <w:tcMar/>
          </w:tcPr>
          <w:p w:rsidRPr="0072554B" w:rsidR="00DC000C" w:rsidP="00DC000C" w:rsidRDefault="00DC000C" w14:paraId="7B37605A" w14:textId="77777777"/>
        </w:tc>
        <w:tc>
          <w:tcPr>
            <w:tcW w:w="1257" w:type="dxa"/>
            <w:tcMar/>
          </w:tcPr>
          <w:p w:rsidRPr="0072554B" w:rsidR="00DC000C" w:rsidP="00DC000C" w:rsidRDefault="00DC000C" w14:paraId="394798F2" w14:textId="77777777"/>
        </w:tc>
      </w:tr>
      <w:tr w:rsidRPr="0072554B" w:rsidR="0072554B" w:rsidTr="3522A733" w14:paraId="176E2A94" w14:textId="77777777">
        <w:trPr>
          <w:trHeight w:val="300"/>
        </w:trPr>
        <w:tc>
          <w:tcPr>
            <w:tcW w:w="1381" w:type="dxa"/>
            <w:tcMar/>
          </w:tcPr>
          <w:p w:rsidRPr="0072554B" w:rsidR="00DC000C" w:rsidP="00DC000C" w:rsidRDefault="00DC000C" w14:paraId="3889A505" w14:textId="77777777"/>
        </w:tc>
        <w:tc>
          <w:tcPr>
            <w:tcW w:w="1537" w:type="dxa"/>
            <w:tcMar/>
          </w:tcPr>
          <w:p w:rsidRPr="0072554B" w:rsidR="00DC000C" w:rsidP="00DC000C" w:rsidRDefault="00DC000C" w14:paraId="29079D35" w14:textId="77777777"/>
        </w:tc>
        <w:tc>
          <w:tcPr>
            <w:tcW w:w="960" w:type="dxa"/>
            <w:tcMar/>
          </w:tcPr>
          <w:p w:rsidRPr="0072554B" w:rsidR="00DC000C" w:rsidP="00DC000C" w:rsidRDefault="00DC000C" w14:paraId="17686DC7" w14:textId="77777777"/>
        </w:tc>
        <w:tc>
          <w:tcPr>
            <w:tcW w:w="1336" w:type="dxa"/>
            <w:tcMar/>
          </w:tcPr>
          <w:p w:rsidRPr="0072554B" w:rsidR="00DC000C" w:rsidP="00DC000C" w:rsidRDefault="00DC000C" w14:paraId="53BD644D" w14:textId="77777777"/>
        </w:tc>
        <w:tc>
          <w:tcPr>
            <w:tcW w:w="633" w:type="dxa"/>
            <w:tcMar/>
          </w:tcPr>
          <w:p w:rsidRPr="0072554B" w:rsidR="00DC000C" w:rsidP="00DC000C" w:rsidRDefault="00DC000C" w14:paraId="1A3FAC43" w14:textId="77777777"/>
        </w:tc>
        <w:tc>
          <w:tcPr>
            <w:tcW w:w="753" w:type="dxa"/>
            <w:tcMar/>
          </w:tcPr>
          <w:p w:rsidRPr="0072554B" w:rsidR="00DC000C" w:rsidP="00DC000C" w:rsidRDefault="00DC000C" w14:paraId="33A66D29" w14:textId="77777777">
            <w:r w:rsidRPr="0072554B">
              <w:t>1</w:t>
            </w:r>
          </w:p>
        </w:tc>
        <w:tc>
          <w:tcPr>
            <w:tcW w:w="694" w:type="dxa"/>
            <w:tcMar/>
          </w:tcPr>
          <w:p w:rsidRPr="0072554B" w:rsidR="00DC000C" w:rsidP="00DC000C" w:rsidRDefault="00DC000C" w14:paraId="2BBD94B2" w14:textId="77777777"/>
        </w:tc>
        <w:tc>
          <w:tcPr>
            <w:tcW w:w="694" w:type="dxa"/>
            <w:tcMar/>
          </w:tcPr>
          <w:p w:rsidRPr="0072554B" w:rsidR="00DC000C" w:rsidP="00DC000C" w:rsidRDefault="00DC000C" w14:paraId="5854DE7F" w14:textId="77777777"/>
        </w:tc>
        <w:tc>
          <w:tcPr>
            <w:tcW w:w="694" w:type="dxa"/>
            <w:tcMar/>
          </w:tcPr>
          <w:p w:rsidRPr="0072554B" w:rsidR="00DC000C" w:rsidP="00DC000C" w:rsidRDefault="00DC000C" w14:paraId="2CA7ADD4" w14:textId="77777777"/>
        </w:tc>
        <w:tc>
          <w:tcPr>
            <w:tcW w:w="694" w:type="dxa"/>
            <w:tcMar/>
          </w:tcPr>
          <w:p w:rsidRPr="0072554B" w:rsidR="00DC000C" w:rsidP="00DC000C" w:rsidRDefault="00DC000C" w14:paraId="314EE24A" w14:textId="77777777"/>
        </w:tc>
        <w:tc>
          <w:tcPr>
            <w:tcW w:w="579" w:type="dxa"/>
            <w:tcMar/>
          </w:tcPr>
          <w:p w:rsidRPr="0072554B" w:rsidR="00DC000C" w:rsidP="00DC000C" w:rsidRDefault="00DC000C" w14:paraId="76614669" w14:textId="77777777"/>
        </w:tc>
        <w:tc>
          <w:tcPr>
            <w:tcW w:w="809" w:type="dxa"/>
            <w:tcMar/>
          </w:tcPr>
          <w:p w:rsidRPr="0072554B" w:rsidR="00DC000C" w:rsidP="00DC000C" w:rsidRDefault="00DC000C" w14:paraId="57590049" w14:textId="77777777"/>
        </w:tc>
        <w:tc>
          <w:tcPr>
            <w:tcW w:w="1822" w:type="dxa"/>
            <w:tcMar/>
          </w:tcPr>
          <w:p w:rsidRPr="0072554B" w:rsidR="00DC000C" w:rsidP="00DC000C" w:rsidRDefault="00DC000C" w14:paraId="6B1833E3" w14:textId="77777777">
            <w:r w:rsidRPr="0072554B">
              <w:t>SSR Run Type</w:t>
            </w:r>
          </w:p>
        </w:tc>
        <w:tc>
          <w:tcPr>
            <w:tcW w:w="857" w:type="dxa"/>
            <w:tcMar/>
          </w:tcPr>
          <w:p w:rsidRPr="0072554B" w:rsidR="00DC000C" w:rsidP="00DC000C" w:rsidRDefault="00DC000C" w14:paraId="0C5B615A" w14:textId="77777777"/>
        </w:tc>
        <w:tc>
          <w:tcPr>
            <w:tcW w:w="1257" w:type="dxa"/>
            <w:tcMar/>
          </w:tcPr>
          <w:p w:rsidRPr="0072554B" w:rsidR="00DC000C" w:rsidP="00DC000C" w:rsidRDefault="00DC000C" w14:paraId="792F1AA2" w14:textId="77777777"/>
        </w:tc>
      </w:tr>
      <w:tr w:rsidR="00DC000C" w:rsidTr="3522A733" w14:paraId="772E4D49" w14:textId="77777777">
        <w:trPr>
          <w:trHeight w:val="300"/>
        </w:trPr>
        <w:tc>
          <w:tcPr>
            <w:tcW w:w="1381" w:type="dxa"/>
            <w:tcMar/>
          </w:tcPr>
          <w:p w:rsidR="00DC000C" w:rsidP="00DC000C" w:rsidRDefault="00DC000C" w14:paraId="41C6AC2A" w14:textId="77777777"/>
        </w:tc>
        <w:tc>
          <w:tcPr>
            <w:tcW w:w="1537" w:type="dxa"/>
            <w:tcMar/>
          </w:tcPr>
          <w:p w:rsidR="00DC000C" w:rsidP="00DC000C" w:rsidRDefault="00DC000C" w14:paraId="2DC44586" w14:textId="77777777"/>
        </w:tc>
        <w:tc>
          <w:tcPr>
            <w:tcW w:w="960" w:type="dxa"/>
            <w:tcMar/>
          </w:tcPr>
          <w:p w:rsidR="00DC000C" w:rsidP="00DC000C" w:rsidRDefault="00DC000C" w14:paraId="4FFCBC07" w14:textId="77777777"/>
        </w:tc>
        <w:tc>
          <w:tcPr>
            <w:tcW w:w="1336" w:type="dxa"/>
            <w:tcMar/>
          </w:tcPr>
          <w:p w:rsidR="00DC000C" w:rsidP="00DC000C" w:rsidRDefault="00DC000C" w14:paraId="1728B4D0" w14:textId="77777777"/>
        </w:tc>
        <w:tc>
          <w:tcPr>
            <w:tcW w:w="633" w:type="dxa"/>
            <w:tcMar/>
          </w:tcPr>
          <w:p w:rsidR="00DC000C" w:rsidP="00DC000C" w:rsidRDefault="00DC000C" w14:paraId="34959D4B" w14:textId="77777777"/>
        </w:tc>
        <w:tc>
          <w:tcPr>
            <w:tcW w:w="753" w:type="dxa"/>
            <w:tcMar/>
          </w:tcPr>
          <w:p w:rsidR="00DC000C" w:rsidP="00DC000C" w:rsidRDefault="00DC000C" w14:paraId="64E14F55" w14:textId="77777777">
            <w:r>
              <w:t>1</w:t>
            </w:r>
          </w:p>
        </w:tc>
        <w:tc>
          <w:tcPr>
            <w:tcW w:w="694" w:type="dxa"/>
            <w:tcMar/>
          </w:tcPr>
          <w:p w:rsidR="00DC000C" w:rsidP="00DC000C" w:rsidRDefault="00DC000C" w14:paraId="7BD58BA2" w14:textId="77777777"/>
        </w:tc>
        <w:tc>
          <w:tcPr>
            <w:tcW w:w="694" w:type="dxa"/>
            <w:tcMar/>
          </w:tcPr>
          <w:p w:rsidR="00DC000C" w:rsidP="00DC000C" w:rsidRDefault="00DC000C" w14:paraId="4357A966" w14:textId="77777777"/>
        </w:tc>
        <w:tc>
          <w:tcPr>
            <w:tcW w:w="694" w:type="dxa"/>
            <w:tcMar/>
          </w:tcPr>
          <w:p w:rsidR="00DC000C" w:rsidP="00DC000C" w:rsidRDefault="00DC000C" w14:paraId="44690661" w14:textId="77777777"/>
        </w:tc>
        <w:tc>
          <w:tcPr>
            <w:tcW w:w="694" w:type="dxa"/>
            <w:tcMar/>
          </w:tcPr>
          <w:p w:rsidR="00DC000C" w:rsidP="00DC000C" w:rsidRDefault="00DC000C" w14:paraId="74539910" w14:textId="77777777"/>
        </w:tc>
        <w:tc>
          <w:tcPr>
            <w:tcW w:w="579" w:type="dxa"/>
            <w:tcMar/>
          </w:tcPr>
          <w:p w:rsidR="00DC000C" w:rsidP="00DC000C" w:rsidRDefault="00DC000C" w14:paraId="5A7E0CF2" w14:textId="77777777"/>
        </w:tc>
        <w:tc>
          <w:tcPr>
            <w:tcW w:w="809" w:type="dxa"/>
            <w:tcMar/>
          </w:tcPr>
          <w:p w:rsidR="00DC000C" w:rsidP="00DC000C" w:rsidRDefault="00DC000C" w14:paraId="60FA6563" w14:textId="77777777"/>
        </w:tc>
        <w:tc>
          <w:tcPr>
            <w:tcW w:w="1822" w:type="dxa"/>
            <w:tcMar/>
          </w:tcPr>
          <w:p w:rsidR="00DC000C" w:rsidP="00DC000C" w:rsidRDefault="00DC000C" w14:paraId="281FCC46" w14:textId="77777777">
            <w:r>
              <w:t>SSR Run Status</w:t>
            </w:r>
          </w:p>
        </w:tc>
        <w:tc>
          <w:tcPr>
            <w:tcW w:w="857" w:type="dxa"/>
            <w:tcMar/>
          </w:tcPr>
          <w:p w:rsidR="00DC000C" w:rsidP="00DC000C" w:rsidRDefault="00DC000C" w14:paraId="1AC5CDBE" w14:textId="77777777"/>
        </w:tc>
        <w:tc>
          <w:tcPr>
            <w:tcW w:w="1257" w:type="dxa"/>
            <w:tcMar/>
          </w:tcPr>
          <w:p w:rsidR="00DC000C" w:rsidP="00DC000C" w:rsidRDefault="00DC000C" w14:paraId="342D4C27" w14:textId="77777777"/>
        </w:tc>
      </w:tr>
      <w:tr w:rsidR="00DC000C" w:rsidTr="3522A733" w14:paraId="50E904E2" w14:textId="77777777">
        <w:trPr>
          <w:trHeight w:val="300"/>
        </w:trPr>
        <w:tc>
          <w:tcPr>
            <w:tcW w:w="1381" w:type="dxa"/>
            <w:tcMar/>
          </w:tcPr>
          <w:p w:rsidR="00DC000C" w:rsidP="00DC000C" w:rsidRDefault="00DC000C" w14:paraId="3572E399" w14:textId="77777777"/>
        </w:tc>
        <w:tc>
          <w:tcPr>
            <w:tcW w:w="1537" w:type="dxa"/>
            <w:tcMar/>
          </w:tcPr>
          <w:p w:rsidR="00DC000C" w:rsidP="00DC000C" w:rsidRDefault="00DC000C" w14:paraId="6CEB15CE" w14:textId="77777777"/>
        </w:tc>
        <w:tc>
          <w:tcPr>
            <w:tcW w:w="960" w:type="dxa"/>
            <w:tcMar/>
          </w:tcPr>
          <w:p w:rsidR="00DC000C" w:rsidP="00DC000C" w:rsidRDefault="00DC000C" w14:paraId="66518E39" w14:textId="77777777"/>
        </w:tc>
        <w:tc>
          <w:tcPr>
            <w:tcW w:w="1336" w:type="dxa"/>
            <w:tcMar/>
          </w:tcPr>
          <w:p w:rsidR="00DC000C" w:rsidP="00DC000C" w:rsidRDefault="00DC000C" w14:paraId="7E75FCD0" w14:textId="77777777"/>
        </w:tc>
        <w:tc>
          <w:tcPr>
            <w:tcW w:w="633" w:type="dxa"/>
            <w:tcMar/>
          </w:tcPr>
          <w:p w:rsidR="00DC000C" w:rsidP="00DC000C" w:rsidRDefault="00DC000C" w14:paraId="10FDAA0E" w14:textId="77777777"/>
        </w:tc>
        <w:tc>
          <w:tcPr>
            <w:tcW w:w="753" w:type="dxa"/>
            <w:tcMar/>
          </w:tcPr>
          <w:p w:rsidR="00DC000C" w:rsidP="00DC000C" w:rsidRDefault="00DC000C" w14:paraId="30470A0D" w14:textId="77777777">
            <w:r>
              <w:t>1</w:t>
            </w:r>
          </w:p>
        </w:tc>
        <w:tc>
          <w:tcPr>
            <w:tcW w:w="694" w:type="dxa"/>
            <w:tcMar/>
          </w:tcPr>
          <w:p w:rsidR="00DC000C" w:rsidP="00DC000C" w:rsidRDefault="00DC000C" w14:paraId="774AF2BF" w14:textId="77777777"/>
        </w:tc>
        <w:tc>
          <w:tcPr>
            <w:tcW w:w="694" w:type="dxa"/>
            <w:tcMar/>
          </w:tcPr>
          <w:p w:rsidR="00DC000C" w:rsidP="00DC000C" w:rsidRDefault="00DC000C" w14:paraId="7A292896" w14:textId="77777777"/>
        </w:tc>
        <w:tc>
          <w:tcPr>
            <w:tcW w:w="694" w:type="dxa"/>
            <w:tcMar/>
          </w:tcPr>
          <w:p w:rsidR="00DC000C" w:rsidP="00DC000C" w:rsidRDefault="00DC000C" w14:paraId="2191599E" w14:textId="77777777"/>
        </w:tc>
        <w:tc>
          <w:tcPr>
            <w:tcW w:w="694" w:type="dxa"/>
            <w:tcMar/>
          </w:tcPr>
          <w:p w:rsidR="00DC000C" w:rsidP="00DC000C" w:rsidRDefault="00DC000C" w14:paraId="7673E5AE" w14:textId="77777777"/>
        </w:tc>
        <w:tc>
          <w:tcPr>
            <w:tcW w:w="579" w:type="dxa"/>
            <w:tcMar/>
          </w:tcPr>
          <w:p w:rsidR="00DC000C" w:rsidP="00DC000C" w:rsidRDefault="00DC000C" w14:paraId="041D98D7" w14:textId="77777777"/>
        </w:tc>
        <w:tc>
          <w:tcPr>
            <w:tcW w:w="809" w:type="dxa"/>
            <w:tcMar/>
          </w:tcPr>
          <w:p w:rsidR="00DC000C" w:rsidP="00DC000C" w:rsidRDefault="00DC000C" w14:paraId="5AB7C0C5" w14:textId="77777777"/>
        </w:tc>
        <w:tc>
          <w:tcPr>
            <w:tcW w:w="1822" w:type="dxa"/>
            <w:tcMar/>
          </w:tcPr>
          <w:p w:rsidR="00DC000C" w:rsidP="00DC000C" w:rsidRDefault="00DC000C" w14:paraId="5D8763E3" w14:textId="77777777">
            <w:r>
              <w:t>Settlement Run Status Description</w:t>
            </w:r>
          </w:p>
        </w:tc>
        <w:tc>
          <w:tcPr>
            <w:tcW w:w="857" w:type="dxa"/>
            <w:tcMar/>
          </w:tcPr>
          <w:p w:rsidR="00DC000C" w:rsidP="00DC000C" w:rsidRDefault="00DC000C" w14:paraId="55B33694" w14:textId="77777777"/>
        </w:tc>
        <w:tc>
          <w:tcPr>
            <w:tcW w:w="1257" w:type="dxa"/>
            <w:tcMar/>
          </w:tcPr>
          <w:p w:rsidR="00DC000C" w:rsidP="00DC000C" w:rsidRDefault="00DC000C" w14:paraId="4455F193" w14:textId="77777777"/>
        </w:tc>
      </w:tr>
      <w:tr w:rsidR="00DC000C" w:rsidTr="3522A733" w14:paraId="548BFF6F" w14:textId="77777777">
        <w:trPr>
          <w:trHeight w:val="300"/>
        </w:trPr>
        <w:tc>
          <w:tcPr>
            <w:tcW w:w="1381" w:type="dxa"/>
            <w:tcMar/>
          </w:tcPr>
          <w:p w:rsidR="00DC000C" w:rsidP="00DC000C" w:rsidRDefault="00DC000C" w14:paraId="6E508767" w14:textId="06C36176" w14:noSpellErr="1">
            <w:r w:rsidR="00DC000C">
              <w:rPr/>
              <w:t>GSP</w:t>
            </w:r>
          </w:p>
        </w:tc>
        <w:tc>
          <w:tcPr>
            <w:tcW w:w="1537" w:type="dxa"/>
            <w:tcMar/>
          </w:tcPr>
          <w:p w:rsidR="00DC000C" w:rsidP="00DC000C" w:rsidRDefault="00DC000C" w14:paraId="1C2776EB" w14:textId="77777777"/>
        </w:tc>
        <w:tc>
          <w:tcPr>
            <w:tcW w:w="960" w:type="dxa"/>
            <w:tcMar/>
          </w:tcPr>
          <w:p w:rsidR="00DC000C" w:rsidP="00DC000C" w:rsidRDefault="00DC000C" w14:paraId="04B74A40" w14:textId="77777777">
            <w:r>
              <w:t>0-*</w:t>
            </w:r>
          </w:p>
        </w:tc>
        <w:tc>
          <w:tcPr>
            <w:tcW w:w="1336" w:type="dxa"/>
            <w:tcMar/>
          </w:tcPr>
          <w:p w:rsidR="00DC000C" w:rsidP="00DC000C" w:rsidRDefault="00DC000C" w14:paraId="15342E60" w14:textId="77777777"/>
        </w:tc>
        <w:tc>
          <w:tcPr>
            <w:tcW w:w="633" w:type="dxa"/>
            <w:tcMar/>
          </w:tcPr>
          <w:p w:rsidR="00DC000C" w:rsidP="00DC000C" w:rsidRDefault="00DC000C" w14:paraId="5EB89DE8" w14:textId="77777777"/>
        </w:tc>
        <w:tc>
          <w:tcPr>
            <w:tcW w:w="753" w:type="dxa"/>
            <w:tcMar/>
          </w:tcPr>
          <w:p w:rsidR="00DC000C" w:rsidP="00DC000C" w:rsidRDefault="00DC000C" w14:paraId="2B312561" w14:textId="77777777">
            <w:r>
              <w:t>G</w:t>
            </w:r>
          </w:p>
        </w:tc>
        <w:tc>
          <w:tcPr>
            <w:tcW w:w="694" w:type="dxa"/>
            <w:tcMar/>
          </w:tcPr>
          <w:p w:rsidR="00DC000C" w:rsidP="00DC000C" w:rsidRDefault="00DC000C" w14:paraId="7D62D461" w14:textId="77777777"/>
        </w:tc>
        <w:tc>
          <w:tcPr>
            <w:tcW w:w="694" w:type="dxa"/>
            <w:tcMar/>
          </w:tcPr>
          <w:p w:rsidR="00DC000C" w:rsidP="00DC000C" w:rsidRDefault="00DC000C" w14:paraId="078B034E" w14:textId="77777777"/>
        </w:tc>
        <w:tc>
          <w:tcPr>
            <w:tcW w:w="694" w:type="dxa"/>
            <w:tcMar/>
          </w:tcPr>
          <w:p w:rsidR="00DC000C" w:rsidP="00DC000C" w:rsidRDefault="00DC000C" w14:paraId="492506DD" w14:textId="77777777"/>
        </w:tc>
        <w:tc>
          <w:tcPr>
            <w:tcW w:w="694" w:type="dxa"/>
            <w:tcMar/>
          </w:tcPr>
          <w:p w:rsidR="00DC000C" w:rsidP="00DC000C" w:rsidRDefault="00DC000C" w14:paraId="31CD0C16" w14:textId="77777777"/>
        </w:tc>
        <w:tc>
          <w:tcPr>
            <w:tcW w:w="579" w:type="dxa"/>
            <w:tcMar/>
          </w:tcPr>
          <w:p w:rsidR="00DC000C" w:rsidP="00DC000C" w:rsidRDefault="00DC000C" w14:paraId="7FD8715F" w14:textId="77777777"/>
        </w:tc>
        <w:tc>
          <w:tcPr>
            <w:tcW w:w="809" w:type="dxa"/>
            <w:tcMar/>
          </w:tcPr>
          <w:p w:rsidR="00DC000C" w:rsidP="00DC000C" w:rsidRDefault="00DC000C" w14:paraId="6BDFDFC2" w14:textId="77777777"/>
        </w:tc>
        <w:tc>
          <w:tcPr>
            <w:tcW w:w="1822" w:type="dxa"/>
            <w:tcMar/>
          </w:tcPr>
          <w:p w:rsidR="00DC000C" w:rsidP="00DC000C" w:rsidRDefault="00DC000C" w14:paraId="41F9AE5E" w14:textId="77777777"/>
        </w:tc>
        <w:tc>
          <w:tcPr>
            <w:tcW w:w="857" w:type="dxa"/>
            <w:tcMar/>
          </w:tcPr>
          <w:p w:rsidR="00DC000C" w:rsidP="00DC000C" w:rsidRDefault="00DC000C" w14:paraId="00F03A6D" w14:textId="77777777"/>
        </w:tc>
        <w:tc>
          <w:tcPr>
            <w:tcW w:w="1257" w:type="dxa"/>
            <w:tcMar/>
          </w:tcPr>
          <w:p w:rsidR="00DC000C" w:rsidP="00DC000C" w:rsidRDefault="00DC000C" w14:paraId="6930E822" w14:textId="77777777"/>
        </w:tc>
      </w:tr>
      <w:tr w:rsidR="00DC000C" w:rsidTr="3522A733" w14:paraId="55F4684F" w14:textId="77777777">
        <w:trPr>
          <w:trHeight w:val="300"/>
        </w:trPr>
        <w:tc>
          <w:tcPr>
            <w:tcW w:w="1381" w:type="dxa"/>
            <w:tcMar/>
          </w:tcPr>
          <w:p w:rsidR="00DC000C" w:rsidP="00DC000C" w:rsidRDefault="00DC000C" w14:paraId="20E36DAB" w14:textId="77777777"/>
        </w:tc>
        <w:tc>
          <w:tcPr>
            <w:tcW w:w="1537" w:type="dxa"/>
            <w:tcMar/>
          </w:tcPr>
          <w:p w:rsidR="00DC000C" w:rsidP="00DC000C" w:rsidRDefault="00DC000C" w14:paraId="32D85219" w14:textId="77777777"/>
        </w:tc>
        <w:tc>
          <w:tcPr>
            <w:tcW w:w="960" w:type="dxa"/>
            <w:tcMar/>
          </w:tcPr>
          <w:p w:rsidR="00DC000C" w:rsidP="00DC000C" w:rsidRDefault="00DC000C" w14:paraId="0CE19BC3" w14:textId="77777777"/>
        </w:tc>
        <w:tc>
          <w:tcPr>
            <w:tcW w:w="1336" w:type="dxa"/>
            <w:tcMar/>
          </w:tcPr>
          <w:p w:rsidR="00DC000C" w:rsidP="00DC000C" w:rsidRDefault="00DC000C" w14:paraId="63966B72" w14:textId="77777777"/>
        </w:tc>
        <w:tc>
          <w:tcPr>
            <w:tcW w:w="633" w:type="dxa"/>
            <w:tcMar/>
          </w:tcPr>
          <w:p w:rsidR="00DC000C" w:rsidP="00DC000C" w:rsidRDefault="00DC000C" w14:paraId="23536548" w14:textId="77777777"/>
        </w:tc>
        <w:tc>
          <w:tcPr>
            <w:tcW w:w="753" w:type="dxa"/>
            <w:tcMar/>
          </w:tcPr>
          <w:p w:rsidR="00DC000C" w:rsidP="00DC000C" w:rsidRDefault="00DC000C" w14:paraId="271AE1F2" w14:textId="77777777"/>
        </w:tc>
        <w:tc>
          <w:tcPr>
            <w:tcW w:w="694" w:type="dxa"/>
            <w:tcMar/>
          </w:tcPr>
          <w:p w:rsidR="00DC000C" w:rsidP="00DC000C" w:rsidRDefault="00DC000C" w14:paraId="6B8E35E1" w14:textId="77777777">
            <w:r>
              <w:t>1</w:t>
            </w:r>
          </w:p>
        </w:tc>
        <w:tc>
          <w:tcPr>
            <w:tcW w:w="694" w:type="dxa"/>
            <w:tcMar/>
          </w:tcPr>
          <w:p w:rsidR="00DC000C" w:rsidP="00DC000C" w:rsidRDefault="00DC000C" w14:paraId="4AE5B7AF" w14:textId="77777777"/>
        </w:tc>
        <w:tc>
          <w:tcPr>
            <w:tcW w:w="694" w:type="dxa"/>
            <w:tcMar/>
          </w:tcPr>
          <w:p w:rsidR="00DC000C" w:rsidP="00DC000C" w:rsidRDefault="00DC000C" w14:paraId="3955E093" w14:textId="77777777"/>
        </w:tc>
        <w:tc>
          <w:tcPr>
            <w:tcW w:w="694" w:type="dxa"/>
            <w:tcMar/>
          </w:tcPr>
          <w:p w:rsidR="00DC000C" w:rsidP="00DC000C" w:rsidRDefault="00DC000C" w14:paraId="12C42424" w14:textId="77777777"/>
        </w:tc>
        <w:tc>
          <w:tcPr>
            <w:tcW w:w="579" w:type="dxa"/>
            <w:tcMar/>
          </w:tcPr>
          <w:p w:rsidR="00DC000C" w:rsidP="00DC000C" w:rsidRDefault="00DC000C" w14:paraId="379CA55B" w14:textId="77777777"/>
        </w:tc>
        <w:tc>
          <w:tcPr>
            <w:tcW w:w="809" w:type="dxa"/>
            <w:tcMar/>
          </w:tcPr>
          <w:p w:rsidR="00DC000C" w:rsidP="00DC000C" w:rsidRDefault="00DC000C" w14:paraId="5ABF93C4" w14:textId="77777777"/>
        </w:tc>
        <w:tc>
          <w:tcPr>
            <w:tcW w:w="1822" w:type="dxa"/>
            <w:tcMar/>
          </w:tcPr>
          <w:p w:rsidR="00DC000C" w:rsidP="00DC000C" w:rsidRDefault="00DC000C" w14:paraId="3B06EE72" w14:textId="77777777">
            <w:r>
              <w:t>GSP Group Id</w:t>
            </w:r>
          </w:p>
        </w:tc>
        <w:tc>
          <w:tcPr>
            <w:tcW w:w="857" w:type="dxa"/>
            <w:tcMar/>
          </w:tcPr>
          <w:p w:rsidR="00DC000C" w:rsidP="00DC000C" w:rsidRDefault="00DC000C" w14:paraId="71DCB018" w14:textId="77777777"/>
        </w:tc>
        <w:tc>
          <w:tcPr>
            <w:tcW w:w="1257" w:type="dxa"/>
            <w:tcMar/>
          </w:tcPr>
          <w:p w:rsidR="00DC000C" w:rsidP="00DC000C" w:rsidRDefault="00DC000C" w14:paraId="4B644A8D" w14:textId="77777777"/>
        </w:tc>
      </w:tr>
      <w:tr w:rsidR="00DC000C" w:rsidTr="3522A733" w14:paraId="6C29FC42" w14:textId="77777777">
        <w:trPr>
          <w:trHeight w:val="300"/>
        </w:trPr>
        <w:tc>
          <w:tcPr>
            <w:tcW w:w="1381" w:type="dxa"/>
            <w:tcMar/>
          </w:tcPr>
          <w:p w:rsidR="00DC000C" w:rsidP="00DC000C" w:rsidRDefault="00DC000C" w14:paraId="15AADBF8" w14:textId="77777777"/>
        </w:tc>
        <w:tc>
          <w:tcPr>
            <w:tcW w:w="1537" w:type="dxa"/>
            <w:tcMar/>
          </w:tcPr>
          <w:p w:rsidR="00DC000C" w:rsidP="00DC000C" w:rsidRDefault="00DC000C" w14:paraId="56C57197" w14:textId="77777777"/>
        </w:tc>
        <w:tc>
          <w:tcPr>
            <w:tcW w:w="960" w:type="dxa"/>
            <w:tcMar/>
          </w:tcPr>
          <w:p w:rsidR="00DC000C" w:rsidP="00DC000C" w:rsidRDefault="00DC000C" w14:paraId="6FA3860B" w14:textId="77777777"/>
        </w:tc>
        <w:tc>
          <w:tcPr>
            <w:tcW w:w="1336" w:type="dxa"/>
            <w:tcMar/>
          </w:tcPr>
          <w:p w:rsidR="00DC000C" w:rsidP="00DC000C" w:rsidRDefault="00DC000C" w14:paraId="6F5A4C2E" w14:textId="77777777"/>
        </w:tc>
        <w:tc>
          <w:tcPr>
            <w:tcW w:w="633" w:type="dxa"/>
            <w:tcMar/>
          </w:tcPr>
          <w:p w:rsidR="00DC000C" w:rsidP="00DC000C" w:rsidRDefault="00DC000C" w14:paraId="76296809" w14:textId="77777777"/>
        </w:tc>
        <w:tc>
          <w:tcPr>
            <w:tcW w:w="753" w:type="dxa"/>
            <w:tcMar/>
          </w:tcPr>
          <w:p w:rsidR="00DC000C" w:rsidP="00DC000C" w:rsidRDefault="00DC000C" w14:paraId="2D890DB1" w14:textId="77777777"/>
        </w:tc>
        <w:tc>
          <w:tcPr>
            <w:tcW w:w="694" w:type="dxa"/>
            <w:tcMar/>
          </w:tcPr>
          <w:p w:rsidR="00DC000C" w:rsidP="00DC000C" w:rsidRDefault="00DC000C" w14:paraId="7DDF12D8" w14:textId="54379158">
            <w:r>
              <w:t>1</w:t>
            </w:r>
          </w:p>
        </w:tc>
        <w:tc>
          <w:tcPr>
            <w:tcW w:w="694" w:type="dxa"/>
            <w:tcMar/>
          </w:tcPr>
          <w:p w:rsidR="00DC000C" w:rsidP="00DC000C" w:rsidRDefault="00DC000C" w14:paraId="71E2D69C" w14:textId="77777777"/>
        </w:tc>
        <w:tc>
          <w:tcPr>
            <w:tcW w:w="694" w:type="dxa"/>
            <w:tcMar/>
          </w:tcPr>
          <w:p w:rsidR="00DC000C" w:rsidP="00DC000C" w:rsidRDefault="00DC000C" w14:paraId="26501F7A" w14:textId="77777777"/>
        </w:tc>
        <w:tc>
          <w:tcPr>
            <w:tcW w:w="694" w:type="dxa"/>
            <w:tcMar/>
          </w:tcPr>
          <w:p w:rsidR="00DC000C" w:rsidP="00DC000C" w:rsidRDefault="00DC000C" w14:paraId="6AD44816" w14:textId="77777777"/>
        </w:tc>
        <w:tc>
          <w:tcPr>
            <w:tcW w:w="579" w:type="dxa"/>
            <w:tcMar/>
          </w:tcPr>
          <w:p w:rsidR="00DC000C" w:rsidP="00DC000C" w:rsidRDefault="00DC000C" w14:paraId="6CDE59BE" w14:textId="77777777"/>
        </w:tc>
        <w:tc>
          <w:tcPr>
            <w:tcW w:w="809" w:type="dxa"/>
            <w:tcMar/>
          </w:tcPr>
          <w:p w:rsidR="00DC000C" w:rsidP="00DC000C" w:rsidRDefault="00DC000C" w14:paraId="2925C1A4" w14:textId="77777777"/>
        </w:tc>
        <w:tc>
          <w:tcPr>
            <w:tcW w:w="1822" w:type="dxa"/>
            <w:tcMar/>
          </w:tcPr>
          <w:p w:rsidR="00DC000C" w:rsidP="00DC000C" w:rsidRDefault="00DC000C" w14:paraId="28826E8C" w14:textId="06136477">
            <w:r>
              <w:t>GSP Group Name</w:t>
            </w:r>
          </w:p>
        </w:tc>
        <w:tc>
          <w:tcPr>
            <w:tcW w:w="857" w:type="dxa"/>
            <w:tcMar/>
          </w:tcPr>
          <w:p w:rsidR="00DC000C" w:rsidP="00DC000C" w:rsidRDefault="00DC000C" w14:paraId="2ED7ACA7" w14:textId="77777777"/>
        </w:tc>
        <w:tc>
          <w:tcPr>
            <w:tcW w:w="1257" w:type="dxa"/>
            <w:tcMar/>
          </w:tcPr>
          <w:p w:rsidR="00DC000C" w:rsidP="00DC000C" w:rsidRDefault="00DC000C" w14:paraId="23075A90" w14:textId="77777777"/>
        </w:tc>
      </w:tr>
      <w:tr w:rsidR="00DC000C" w:rsidTr="3522A733" w14:paraId="1394C897" w14:textId="77777777">
        <w:trPr>
          <w:trHeight w:val="300"/>
        </w:trPr>
        <w:tc>
          <w:tcPr>
            <w:tcW w:w="1381" w:type="dxa"/>
            <w:tcMar/>
          </w:tcPr>
          <w:p w:rsidR="00DC000C" w:rsidP="00DC000C" w:rsidRDefault="00DC000C" w14:paraId="7CDA7CC2" w14:textId="5802743A">
            <w:r w:rsidR="00DC000C">
              <w:rPr/>
              <w:t>ID</w:t>
            </w:r>
            <w:r w:rsidR="72221A79">
              <w:rPr/>
              <w:t>S</w:t>
            </w:r>
          </w:p>
        </w:tc>
        <w:tc>
          <w:tcPr>
            <w:tcW w:w="1537" w:type="dxa"/>
            <w:tcMar/>
          </w:tcPr>
          <w:p w:rsidR="00DC000C" w:rsidP="00DC000C" w:rsidRDefault="00DC000C" w14:paraId="082C48EB" w14:textId="77777777"/>
        </w:tc>
        <w:tc>
          <w:tcPr>
            <w:tcW w:w="960" w:type="dxa"/>
            <w:tcMar/>
          </w:tcPr>
          <w:p w:rsidR="00DC000C" w:rsidP="00DC000C" w:rsidRDefault="00DC000C" w14:paraId="51651561" w14:textId="77777777">
            <w:r>
              <w:t>0-*</w:t>
            </w:r>
          </w:p>
        </w:tc>
        <w:tc>
          <w:tcPr>
            <w:tcW w:w="1336" w:type="dxa"/>
            <w:tcMar/>
          </w:tcPr>
          <w:p w:rsidR="00DC000C" w:rsidP="00DC000C" w:rsidRDefault="00DC000C" w14:paraId="2677290C" w14:textId="77777777"/>
        </w:tc>
        <w:tc>
          <w:tcPr>
            <w:tcW w:w="633" w:type="dxa"/>
            <w:tcMar/>
          </w:tcPr>
          <w:p w:rsidR="00DC000C" w:rsidP="00DC000C" w:rsidRDefault="00DC000C" w14:paraId="7DC71D81" w14:textId="77777777">
            <w:r>
              <w:t>G</w:t>
            </w:r>
          </w:p>
        </w:tc>
        <w:tc>
          <w:tcPr>
            <w:tcW w:w="753" w:type="dxa"/>
            <w:tcMar/>
          </w:tcPr>
          <w:p w:rsidR="00DC000C" w:rsidP="00DC000C" w:rsidRDefault="00DC000C" w14:paraId="249BF8C6" w14:textId="77777777"/>
        </w:tc>
        <w:tc>
          <w:tcPr>
            <w:tcW w:w="694" w:type="dxa"/>
            <w:tcMar/>
          </w:tcPr>
          <w:p w:rsidR="00DC000C" w:rsidP="00DC000C" w:rsidRDefault="00DC000C" w14:paraId="0EF46479" w14:textId="77777777"/>
        </w:tc>
        <w:tc>
          <w:tcPr>
            <w:tcW w:w="694" w:type="dxa"/>
            <w:tcMar/>
          </w:tcPr>
          <w:p w:rsidR="00DC000C" w:rsidP="00DC000C" w:rsidRDefault="00DC000C" w14:paraId="3AB58C42" w14:textId="77777777"/>
        </w:tc>
        <w:tc>
          <w:tcPr>
            <w:tcW w:w="694" w:type="dxa"/>
            <w:tcMar/>
          </w:tcPr>
          <w:p w:rsidR="00DC000C" w:rsidP="00DC000C" w:rsidRDefault="00DC000C" w14:paraId="4EA9BA15" w14:textId="77777777"/>
        </w:tc>
        <w:tc>
          <w:tcPr>
            <w:tcW w:w="694" w:type="dxa"/>
            <w:tcMar/>
          </w:tcPr>
          <w:p w:rsidR="00DC000C" w:rsidP="00DC000C" w:rsidRDefault="00DC000C" w14:paraId="7332107B" w14:textId="77777777"/>
        </w:tc>
        <w:tc>
          <w:tcPr>
            <w:tcW w:w="579" w:type="dxa"/>
            <w:tcMar/>
          </w:tcPr>
          <w:p w:rsidR="00DC000C" w:rsidP="00DC000C" w:rsidRDefault="00DC000C" w14:paraId="5D98A3F1" w14:textId="77777777"/>
        </w:tc>
        <w:tc>
          <w:tcPr>
            <w:tcW w:w="809" w:type="dxa"/>
            <w:tcMar/>
          </w:tcPr>
          <w:p w:rsidR="00DC000C" w:rsidP="00DC000C" w:rsidRDefault="00DC000C" w14:paraId="50C86B8C" w14:textId="77777777"/>
        </w:tc>
        <w:tc>
          <w:tcPr>
            <w:tcW w:w="1822" w:type="dxa"/>
            <w:tcMar/>
          </w:tcPr>
          <w:p w:rsidR="00DC000C" w:rsidP="00DC000C" w:rsidRDefault="00DC000C" w14:paraId="60EDCC55" w14:textId="77777777"/>
        </w:tc>
        <w:tc>
          <w:tcPr>
            <w:tcW w:w="857" w:type="dxa"/>
            <w:tcMar/>
          </w:tcPr>
          <w:p w:rsidR="00DC000C" w:rsidP="00DC000C" w:rsidRDefault="00DC000C" w14:paraId="3BBB8815" w14:textId="77777777"/>
        </w:tc>
        <w:tc>
          <w:tcPr>
            <w:tcW w:w="1257" w:type="dxa"/>
            <w:tcMar/>
          </w:tcPr>
          <w:p w:rsidR="00DC000C" w:rsidP="00DC000C" w:rsidRDefault="00DC000C" w14:paraId="55B91B0D" w14:textId="77777777"/>
        </w:tc>
      </w:tr>
      <w:tr w:rsidR="00DC000C" w:rsidTr="3522A733" w14:paraId="35DEE091" w14:textId="77777777">
        <w:trPr>
          <w:trHeight w:val="300"/>
        </w:trPr>
        <w:tc>
          <w:tcPr>
            <w:tcW w:w="1381" w:type="dxa"/>
            <w:tcMar/>
          </w:tcPr>
          <w:p w:rsidR="00DC000C" w:rsidP="00DC000C" w:rsidRDefault="00DC000C" w14:paraId="6810F0D1" w14:textId="77777777"/>
        </w:tc>
        <w:tc>
          <w:tcPr>
            <w:tcW w:w="1537" w:type="dxa"/>
            <w:tcMar/>
          </w:tcPr>
          <w:p w:rsidR="00DC000C" w:rsidP="00DC000C" w:rsidRDefault="00DC000C" w14:paraId="74E797DC" w14:textId="77777777"/>
        </w:tc>
        <w:tc>
          <w:tcPr>
            <w:tcW w:w="960" w:type="dxa"/>
            <w:tcMar/>
          </w:tcPr>
          <w:p w:rsidR="00DC000C" w:rsidP="00DC000C" w:rsidRDefault="00DC000C" w14:paraId="25AF7EAE" w14:textId="77777777"/>
        </w:tc>
        <w:tc>
          <w:tcPr>
            <w:tcW w:w="1336" w:type="dxa"/>
            <w:tcMar/>
          </w:tcPr>
          <w:p w:rsidR="00DC000C" w:rsidP="00DC000C" w:rsidRDefault="00DC000C" w14:paraId="2633CEB9" w14:textId="77777777"/>
        </w:tc>
        <w:tc>
          <w:tcPr>
            <w:tcW w:w="633" w:type="dxa"/>
            <w:tcMar/>
          </w:tcPr>
          <w:p w:rsidR="00DC000C" w:rsidP="00DC000C" w:rsidRDefault="00DC000C" w14:paraId="4B1D477B" w14:textId="77777777"/>
        </w:tc>
        <w:tc>
          <w:tcPr>
            <w:tcW w:w="753" w:type="dxa"/>
            <w:tcMar/>
          </w:tcPr>
          <w:p w:rsidR="00DC000C" w:rsidP="00DC000C" w:rsidRDefault="00DC000C" w14:paraId="4CF4B1BB" w14:textId="77777777">
            <w:r>
              <w:t>1</w:t>
            </w:r>
          </w:p>
        </w:tc>
        <w:tc>
          <w:tcPr>
            <w:tcW w:w="694" w:type="dxa"/>
            <w:tcMar/>
          </w:tcPr>
          <w:p w:rsidR="00DC000C" w:rsidP="00DC000C" w:rsidRDefault="00DC000C" w14:paraId="65BE1F1D" w14:textId="77777777"/>
        </w:tc>
        <w:tc>
          <w:tcPr>
            <w:tcW w:w="694" w:type="dxa"/>
            <w:tcMar/>
          </w:tcPr>
          <w:p w:rsidR="00DC000C" w:rsidP="00DC000C" w:rsidRDefault="00DC000C" w14:paraId="6AFAB436" w14:textId="77777777"/>
        </w:tc>
        <w:tc>
          <w:tcPr>
            <w:tcW w:w="694" w:type="dxa"/>
            <w:tcMar/>
          </w:tcPr>
          <w:p w:rsidR="00DC000C" w:rsidP="00DC000C" w:rsidRDefault="00DC000C" w14:paraId="042C5D41" w14:textId="77777777"/>
        </w:tc>
        <w:tc>
          <w:tcPr>
            <w:tcW w:w="694" w:type="dxa"/>
            <w:tcMar/>
          </w:tcPr>
          <w:p w:rsidR="00DC000C" w:rsidP="00DC000C" w:rsidRDefault="00DC000C" w14:paraId="4D2E12B8" w14:textId="77777777"/>
        </w:tc>
        <w:tc>
          <w:tcPr>
            <w:tcW w:w="579" w:type="dxa"/>
            <w:tcMar/>
          </w:tcPr>
          <w:p w:rsidR="00DC000C" w:rsidP="00DC000C" w:rsidRDefault="00DC000C" w14:paraId="308F224F" w14:textId="77777777"/>
        </w:tc>
        <w:tc>
          <w:tcPr>
            <w:tcW w:w="809" w:type="dxa"/>
            <w:tcMar/>
          </w:tcPr>
          <w:p w:rsidR="00DC000C" w:rsidP="00DC000C" w:rsidRDefault="00DC000C" w14:paraId="5E6D6F63" w14:textId="77777777"/>
        </w:tc>
        <w:tc>
          <w:tcPr>
            <w:tcW w:w="1822" w:type="dxa"/>
            <w:tcMar/>
          </w:tcPr>
          <w:p w:rsidR="00DC000C" w:rsidP="00DC000C" w:rsidRDefault="00DC000C" w14:paraId="388CDA89" w14:textId="77777777">
            <w:r>
              <w:t>System Market Participant Id</w:t>
            </w:r>
          </w:p>
        </w:tc>
        <w:tc>
          <w:tcPr>
            <w:tcW w:w="857" w:type="dxa"/>
            <w:tcMar/>
          </w:tcPr>
          <w:p w:rsidR="00DC000C" w:rsidP="00DC000C" w:rsidRDefault="00DC000C" w14:paraId="7B969857" w14:textId="77777777"/>
        </w:tc>
        <w:tc>
          <w:tcPr>
            <w:tcW w:w="1257" w:type="dxa"/>
            <w:tcMar/>
          </w:tcPr>
          <w:p w:rsidR="00DC000C" w:rsidP="00DC000C" w:rsidRDefault="00DC000C" w14:paraId="0FE634FD" w14:textId="77777777"/>
        </w:tc>
      </w:tr>
      <w:tr w:rsidR="00DC000C" w:rsidTr="3522A733" w14:paraId="1CE05A13" w14:textId="77777777">
        <w:trPr>
          <w:trHeight w:val="300"/>
        </w:trPr>
        <w:tc>
          <w:tcPr>
            <w:tcW w:w="1381" w:type="dxa"/>
            <w:tcMar/>
          </w:tcPr>
          <w:p w:rsidR="00DC000C" w:rsidP="00DC000C" w:rsidRDefault="00DC000C" w14:paraId="0252A7F1" w14:textId="5AF66991">
            <w:r>
              <w:t>SAA</w:t>
            </w:r>
          </w:p>
        </w:tc>
        <w:tc>
          <w:tcPr>
            <w:tcW w:w="1537" w:type="dxa"/>
            <w:tcMar/>
          </w:tcPr>
          <w:p w:rsidR="00DC000C" w:rsidP="00DC000C" w:rsidRDefault="00DC000C" w14:paraId="3C72A837" w14:textId="77777777"/>
        </w:tc>
        <w:tc>
          <w:tcPr>
            <w:tcW w:w="960" w:type="dxa"/>
            <w:tcMar/>
          </w:tcPr>
          <w:p w:rsidR="00DC000C" w:rsidP="00DC000C" w:rsidRDefault="00DC000C" w14:paraId="4A6F7120" w14:textId="77777777">
            <w:r>
              <w:t>1-1</w:t>
            </w:r>
          </w:p>
        </w:tc>
        <w:tc>
          <w:tcPr>
            <w:tcW w:w="1336" w:type="dxa"/>
            <w:tcMar/>
          </w:tcPr>
          <w:p w:rsidR="00DC000C" w:rsidP="00DC000C" w:rsidRDefault="00DC000C" w14:paraId="7A9A139D" w14:textId="77777777"/>
        </w:tc>
        <w:tc>
          <w:tcPr>
            <w:tcW w:w="633" w:type="dxa"/>
            <w:tcMar/>
          </w:tcPr>
          <w:p w:rsidR="00DC000C" w:rsidP="00DC000C" w:rsidRDefault="00DC000C" w14:paraId="76CEDDF3" w14:textId="77777777">
            <w:r>
              <w:t>G</w:t>
            </w:r>
          </w:p>
        </w:tc>
        <w:tc>
          <w:tcPr>
            <w:tcW w:w="753" w:type="dxa"/>
            <w:tcMar/>
          </w:tcPr>
          <w:p w:rsidR="00DC000C" w:rsidP="00DC000C" w:rsidRDefault="00DC000C" w14:paraId="56A0069A" w14:textId="77777777"/>
        </w:tc>
        <w:tc>
          <w:tcPr>
            <w:tcW w:w="694" w:type="dxa"/>
            <w:tcMar/>
          </w:tcPr>
          <w:p w:rsidR="00DC000C" w:rsidP="00DC000C" w:rsidRDefault="00DC000C" w14:paraId="7DF6F7AA" w14:textId="77777777"/>
        </w:tc>
        <w:tc>
          <w:tcPr>
            <w:tcW w:w="694" w:type="dxa"/>
            <w:tcMar/>
          </w:tcPr>
          <w:p w:rsidR="00DC000C" w:rsidP="00DC000C" w:rsidRDefault="00DC000C" w14:paraId="320646EB" w14:textId="77777777"/>
        </w:tc>
        <w:tc>
          <w:tcPr>
            <w:tcW w:w="694" w:type="dxa"/>
            <w:tcMar/>
          </w:tcPr>
          <w:p w:rsidR="00DC000C" w:rsidP="00DC000C" w:rsidRDefault="00DC000C" w14:paraId="31ED7778" w14:textId="77777777"/>
        </w:tc>
        <w:tc>
          <w:tcPr>
            <w:tcW w:w="694" w:type="dxa"/>
            <w:tcMar/>
          </w:tcPr>
          <w:p w:rsidR="00DC000C" w:rsidP="00DC000C" w:rsidRDefault="00DC000C" w14:paraId="532070F0" w14:textId="77777777"/>
        </w:tc>
        <w:tc>
          <w:tcPr>
            <w:tcW w:w="579" w:type="dxa"/>
            <w:tcMar/>
          </w:tcPr>
          <w:p w:rsidR="00DC000C" w:rsidP="00DC000C" w:rsidRDefault="00DC000C" w14:paraId="1A9B60E1" w14:textId="77777777"/>
        </w:tc>
        <w:tc>
          <w:tcPr>
            <w:tcW w:w="809" w:type="dxa"/>
            <w:tcMar/>
          </w:tcPr>
          <w:p w:rsidR="00DC000C" w:rsidP="00DC000C" w:rsidRDefault="00DC000C" w14:paraId="3E190F5E" w14:textId="77777777"/>
        </w:tc>
        <w:tc>
          <w:tcPr>
            <w:tcW w:w="1822" w:type="dxa"/>
            <w:tcMar/>
          </w:tcPr>
          <w:p w:rsidR="00DC000C" w:rsidP="00DC000C" w:rsidRDefault="00DC000C" w14:paraId="0FB76C7C" w14:textId="77777777"/>
        </w:tc>
        <w:tc>
          <w:tcPr>
            <w:tcW w:w="857" w:type="dxa"/>
            <w:tcMar/>
          </w:tcPr>
          <w:p w:rsidR="00DC000C" w:rsidP="00DC000C" w:rsidRDefault="00DC000C" w14:paraId="00EE7A80" w14:textId="77777777"/>
        </w:tc>
        <w:tc>
          <w:tcPr>
            <w:tcW w:w="1257" w:type="dxa"/>
            <w:tcMar/>
          </w:tcPr>
          <w:p w:rsidR="00DC000C" w:rsidP="00DC000C" w:rsidRDefault="00DC000C" w14:paraId="1E8E47C2" w14:textId="77777777"/>
        </w:tc>
      </w:tr>
      <w:tr w:rsidR="00DC000C" w:rsidTr="3522A733" w14:paraId="2339E518" w14:textId="77777777">
        <w:trPr>
          <w:trHeight w:val="300"/>
        </w:trPr>
        <w:tc>
          <w:tcPr>
            <w:tcW w:w="1381" w:type="dxa"/>
            <w:tcMar/>
          </w:tcPr>
          <w:p w:rsidR="00DC000C" w:rsidP="00DC000C" w:rsidRDefault="00DC000C" w14:paraId="52E12EC1" w14:textId="77777777"/>
        </w:tc>
        <w:tc>
          <w:tcPr>
            <w:tcW w:w="1537" w:type="dxa"/>
            <w:tcMar/>
          </w:tcPr>
          <w:p w:rsidR="00DC000C" w:rsidP="00DC000C" w:rsidRDefault="00DC000C" w14:paraId="6A2BC471" w14:textId="77777777"/>
        </w:tc>
        <w:tc>
          <w:tcPr>
            <w:tcW w:w="960" w:type="dxa"/>
            <w:tcMar/>
          </w:tcPr>
          <w:p w:rsidR="00DC000C" w:rsidP="00DC000C" w:rsidRDefault="00DC000C" w14:paraId="4DCC6F47" w14:textId="77777777"/>
        </w:tc>
        <w:tc>
          <w:tcPr>
            <w:tcW w:w="1336" w:type="dxa"/>
            <w:tcMar/>
          </w:tcPr>
          <w:p w:rsidR="00DC000C" w:rsidP="00DC000C" w:rsidRDefault="00DC000C" w14:paraId="1B5E47D9" w14:textId="77777777"/>
        </w:tc>
        <w:tc>
          <w:tcPr>
            <w:tcW w:w="633" w:type="dxa"/>
            <w:tcMar/>
          </w:tcPr>
          <w:p w:rsidR="00DC000C" w:rsidP="00DC000C" w:rsidRDefault="00DC000C" w14:paraId="25D6C40E" w14:textId="77777777"/>
        </w:tc>
        <w:tc>
          <w:tcPr>
            <w:tcW w:w="753" w:type="dxa"/>
            <w:tcMar/>
          </w:tcPr>
          <w:p w:rsidR="00DC000C" w:rsidP="00DC000C" w:rsidRDefault="00DC000C" w14:paraId="2C8BB22A" w14:textId="77777777">
            <w:r>
              <w:t>1</w:t>
            </w:r>
          </w:p>
        </w:tc>
        <w:tc>
          <w:tcPr>
            <w:tcW w:w="694" w:type="dxa"/>
            <w:tcMar/>
          </w:tcPr>
          <w:p w:rsidR="00DC000C" w:rsidP="00DC000C" w:rsidRDefault="00DC000C" w14:paraId="18E7D592" w14:textId="77777777"/>
        </w:tc>
        <w:tc>
          <w:tcPr>
            <w:tcW w:w="694" w:type="dxa"/>
            <w:tcMar/>
          </w:tcPr>
          <w:p w:rsidR="00DC000C" w:rsidP="00DC000C" w:rsidRDefault="00DC000C" w14:paraId="4CC8AA0D" w14:textId="77777777"/>
        </w:tc>
        <w:tc>
          <w:tcPr>
            <w:tcW w:w="694" w:type="dxa"/>
            <w:tcMar/>
          </w:tcPr>
          <w:p w:rsidR="00DC000C" w:rsidP="00DC000C" w:rsidRDefault="00DC000C" w14:paraId="0387D0D6" w14:textId="77777777"/>
        </w:tc>
        <w:tc>
          <w:tcPr>
            <w:tcW w:w="694" w:type="dxa"/>
            <w:tcMar/>
          </w:tcPr>
          <w:p w:rsidR="00DC000C" w:rsidP="00DC000C" w:rsidRDefault="00DC000C" w14:paraId="565BFF5B" w14:textId="77777777"/>
        </w:tc>
        <w:tc>
          <w:tcPr>
            <w:tcW w:w="579" w:type="dxa"/>
            <w:tcMar/>
          </w:tcPr>
          <w:p w:rsidR="00DC000C" w:rsidP="00DC000C" w:rsidRDefault="00DC000C" w14:paraId="34CDD9EB" w14:textId="77777777"/>
        </w:tc>
        <w:tc>
          <w:tcPr>
            <w:tcW w:w="809" w:type="dxa"/>
            <w:tcMar/>
          </w:tcPr>
          <w:p w:rsidR="00DC000C" w:rsidP="00DC000C" w:rsidRDefault="00DC000C" w14:paraId="498AF0D8" w14:textId="77777777"/>
        </w:tc>
        <w:tc>
          <w:tcPr>
            <w:tcW w:w="1822" w:type="dxa"/>
            <w:tcMar/>
          </w:tcPr>
          <w:p w:rsidR="00DC000C" w:rsidP="00DC000C" w:rsidRDefault="00DC000C" w14:paraId="4374626B" w14:textId="77777777">
            <w:r>
              <w:t>SAA Settlement Run Number</w:t>
            </w:r>
          </w:p>
        </w:tc>
        <w:tc>
          <w:tcPr>
            <w:tcW w:w="857" w:type="dxa"/>
            <w:tcMar/>
          </w:tcPr>
          <w:p w:rsidR="00DC000C" w:rsidP="00DC000C" w:rsidRDefault="00DC000C" w14:paraId="263F3B9E" w14:textId="77777777"/>
        </w:tc>
        <w:tc>
          <w:tcPr>
            <w:tcW w:w="1257" w:type="dxa"/>
            <w:tcMar/>
          </w:tcPr>
          <w:p w:rsidR="00DC000C" w:rsidP="00DC000C" w:rsidRDefault="00DC000C" w14:paraId="16E5E008" w14:textId="77777777"/>
        </w:tc>
      </w:tr>
      <w:tr w:rsidR="00DC000C" w:rsidTr="3522A733" w14:paraId="7EFF3874" w14:textId="77777777">
        <w:trPr>
          <w:trHeight w:val="300"/>
        </w:trPr>
        <w:tc>
          <w:tcPr>
            <w:tcW w:w="1381" w:type="dxa"/>
            <w:tcMar/>
          </w:tcPr>
          <w:p w:rsidR="00DC000C" w:rsidP="00DC000C" w:rsidRDefault="00DC000C" w14:paraId="40D2860B" w14:textId="77777777"/>
        </w:tc>
        <w:tc>
          <w:tcPr>
            <w:tcW w:w="1537" w:type="dxa"/>
            <w:tcMar/>
          </w:tcPr>
          <w:p w:rsidR="00DC000C" w:rsidP="00DC000C" w:rsidRDefault="00DC000C" w14:paraId="42050CB3" w14:textId="77777777"/>
        </w:tc>
        <w:tc>
          <w:tcPr>
            <w:tcW w:w="960" w:type="dxa"/>
            <w:tcMar/>
          </w:tcPr>
          <w:p w:rsidR="00DC000C" w:rsidP="00DC000C" w:rsidRDefault="00DC000C" w14:paraId="130CC4CD" w14:textId="77777777"/>
        </w:tc>
        <w:tc>
          <w:tcPr>
            <w:tcW w:w="1336" w:type="dxa"/>
            <w:tcMar/>
          </w:tcPr>
          <w:p w:rsidR="00DC000C" w:rsidP="00DC000C" w:rsidRDefault="00DC000C" w14:paraId="055BFDB1" w14:textId="77777777"/>
        </w:tc>
        <w:tc>
          <w:tcPr>
            <w:tcW w:w="633" w:type="dxa"/>
            <w:tcMar/>
          </w:tcPr>
          <w:p w:rsidR="00DC000C" w:rsidP="00DC000C" w:rsidRDefault="00DC000C" w14:paraId="38E78751" w14:textId="77777777"/>
        </w:tc>
        <w:tc>
          <w:tcPr>
            <w:tcW w:w="753" w:type="dxa"/>
            <w:tcMar/>
          </w:tcPr>
          <w:p w:rsidR="00DC000C" w:rsidP="00DC000C" w:rsidRDefault="00DC000C" w14:paraId="4BCBCC91" w14:textId="77777777">
            <w:r>
              <w:t>1</w:t>
            </w:r>
          </w:p>
        </w:tc>
        <w:tc>
          <w:tcPr>
            <w:tcW w:w="694" w:type="dxa"/>
            <w:tcMar/>
          </w:tcPr>
          <w:p w:rsidR="00DC000C" w:rsidP="00DC000C" w:rsidRDefault="00DC000C" w14:paraId="62A75F99" w14:textId="77777777"/>
        </w:tc>
        <w:tc>
          <w:tcPr>
            <w:tcW w:w="694" w:type="dxa"/>
            <w:tcMar/>
          </w:tcPr>
          <w:p w:rsidR="00DC000C" w:rsidP="00DC000C" w:rsidRDefault="00DC000C" w14:paraId="2ECAA31B" w14:textId="77777777"/>
        </w:tc>
        <w:tc>
          <w:tcPr>
            <w:tcW w:w="694" w:type="dxa"/>
            <w:tcMar/>
          </w:tcPr>
          <w:p w:rsidR="00DC000C" w:rsidP="00DC000C" w:rsidRDefault="00DC000C" w14:paraId="2FBD1CFD" w14:textId="77777777"/>
        </w:tc>
        <w:tc>
          <w:tcPr>
            <w:tcW w:w="694" w:type="dxa"/>
            <w:tcMar/>
          </w:tcPr>
          <w:p w:rsidR="00DC000C" w:rsidP="00DC000C" w:rsidRDefault="00DC000C" w14:paraId="3FDCE676" w14:textId="77777777"/>
        </w:tc>
        <w:tc>
          <w:tcPr>
            <w:tcW w:w="579" w:type="dxa"/>
            <w:tcMar/>
          </w:tcPr>
          <w:p w:rsidR="00DC000C" w:rsidP="00DC000C" w:rsidRDefault="00DC000C" w14:paraId="2FC0A1CB" w14:textId="77777777"/>
        </w:tc>
        <w:tc>
          <w:tcPr>
            <w:tcW w:w="809" w:type="dxa"/>
            <w:tcMar/>
          </w:tcPr>
          <w:p w:rsidR="00DC000C" w:rsidP="00DC000C" w:rsidRDefault="00DC000C" w14:paraId="3A2BAADD" w14:textId="77777777"/>
        </w:tc>
        <w:tc>
          <w:tcPr>
            <w:tcW w:w="1822" w:type="dxa"/>
            <w:tcMar/>
          </w:tcPr>
          <w:p w:rsidR="00DC000C" w:rsidP="00DC000C" w:rsidRDefault="00DC000C" w14:paraId="7535C37E" w14:textId="77777777">
            <w:r>
              <w:t>SAA Settlement Date</w:t>
            </w:r>
          </w:p>
        </w:tc>
        <w:tc>
          <w:tcPr>
            <w:tcW w:w="857" w:type="dxa"/>
            <w:tcMar/>
          </w:tcPr>
          <w:p w:rsidR="00DC000C" w:rsidP="00DC000C" w:rsidRDefault="00DC000C" w14:paraId="2E4B6A3E" w14:textId="77777777"/>
        </w:tc>
        <w:tc>
          <w:tcPr>
            <w:tcW w:w="1257" w:type="dxa"/>
            <w:tcMar/>
          </w:tcPr>
          <w:p w:rsidR="00DC000C" w:rsidP="00DC000C" w:rsidRDefault="00DC000C" w14:paraId="7EF37AA3" w14:textId="77777777"/>
        </w:tc>
      </w:tr>
      <w:tr w:rsidR="00DC000C" w:rsidTr="3522A733" w14:paraId="045982AD" w14:textId="77777777">
        <w:trPr>
          <w:trHeight w:val="300"/>
        </w:trPr>
        <w:tc>
          <w:tcPr>
            <w:tcW w:w="1381" w:type="dxa"/>
            <w:tcMar/>
          </w:tcPr>
          <w:p w:rsidR="00DC000C" w:rsidP="00DC000C" w:rsidRDefault="00DC000C" w14:paraId="3C7576EC" w14:textId="77777777"/>
        </w:tc>
        <w:tc>
          <w:tcPr>
            <w:tcW w:w="1537" w:type="dxa"/>
            <w:tcMar/>
          </w:tcPr>
          <w:p w:rsidR="00DC000C" w:rsidP="00DC000C" w:rsidRDefault="00DC000C" w14:paraId="6000547E" w14:textId="77777777"/>
        </w:tc>
        <w:tc>
          <w:tcPr>
            <w:tcW w:w="960" w:type="dxa"/>
            <w:tcMar/>
          </w:tcPr>
          <w:p w:rsidR="00DC000C" w:rsidP="00DC000C" w:rsidRDefault="00DC000C" w14:paraId="71F798A8" w14:textId="77777777"/>
        </w:tc>
        <w:tc>
          <w:tcPr>
            <w:tcW w:w="1336" w:type="dxa"/>
            <w:tcMar/>
          </w:tcPr>
          <w:p w:rsidR="00DC000C" w:rsidP="00DC000C" w:rsidRDefault="00DC000C" w14:paraId="5BC294DE" w14:textId="77777777"/>
        </w:tc>
        <w:tc>
          <w:tcPr>
            <w:tcW w:w="633" w:type="dxa"/>
            <w:tcMar/>
          </w:tcPr>
          <w:p w:rsidR="00DC000C" w:rsidP="00DC000C" w:rsidRDefault="00DC000C" w14:paraId="7D36B6E2" w14:textId="77777777"/>
        </w:tc>
        <w:tc>
          <w:tcPr>
            <w:tcW w:w="753" w:type="dxa"/>
            <w:tcMar/>
          </w:tcPr>
          <w:p w:rsidR="00DC000C" w:rsidP="00DC000C" w:rsidRDefault="00DC000C" w14:paraId="195B4E72" w14:textId="77777777">
            <w:r>
              <w:t>1</w:t>
            </w:r>
          </w:p>
        </w:tc>
        <w:tc>
          <w:tcPr>
            <w:tcW w:w="694" w:type="dxa"/>
            <w:tcMar/>
          </w:tcPr>
          <w:p w:rsidR="00DC000C" w:rsidP="00DC000C" w:rsidRDefault="00DC000C" w14:paraId="43A65479" w14:textId="77777777"/>
        </w:tc>
        <w:tc>
          <w:tcPr>
            <w:tcW w:w="694" w:type="dxa"/>
            <w:tcMar/>
          </w:tcPr>
          <w:p w:rsidR="00DC000C" w:rsidP="00DC000C" w:rsidRDefault="00DC000C" w14:paraId="70648378" w14:textId="77777777"/>
        </w:tc>
        <w:tc>
          <w:tcPr>
            <w:tcW w:w="694" w:type="dxa"/>
            <w:tcMar/>
          </w:tcPr>
          <w:p w:rsidR="00DC000C" w:rsidP="00DC000C" w:rsidRDefault="00DC000C" w14:paraId="50040504" w14:textId="77777777"/>
        </w:tc>
        <w:tc>
          <w:tcPr>
            <w:tcW w:w="694" w:type="dxa"/>
            <w:tcMar/>
          </w:tcPr>
          <w:p w:rsidR="00DC000C" w:rsidP="00DC000C" w:rsidRDefault="00DC000C" w14:paraId="1F28F27C" w14:textId="77777777"/>
        </w:tc>
        <w:tc>
          <w:tcPr>
            <w:tcW w:w="579" w:type="dxa"/>
            <w:tcMar/>
          </w:tcPr>
          <w:p w:rsidR="00DC000C" w:rsidP="00DC000C" w:rsidRDefault="00DC000C" w14:paraId="4A87C363" w14:textId="77777777"/>
        </w:tc>
        <w:tc>
          <w:tcPr>
            <w:tcW w:w="809" w:type="dxa"/>
            <w:tcMar/>
          </w:tcPr>
          <w:p w:rsidR="00DC000C" w:rsidP="00DC000C" w:rsidRDefault="00DC000C" w14:paraId="4DF9E10C" w14:textId="77777777"/>
        </w:tc>
        <w:tc>
          <w:tcPr>
            <w:tcW w:w="1822" w:type="dxa"/>
            <w:tcMar/>
          </w:tcPr>
          <w:p w:rsidR="00DC000C" w:rsidP="00DC000C" w:rsidRDefault="00DC000C" w14:paraId="5E16AABF" w14:textId="77777777">
            <w:r>
              <w:t>SAA Settlement Run Type Id</w:t>
            </w:r>
          </w:p>
        </w:tc>
        <w:tc>
          <w:tcPr>
            <w:tcW w:w="857" w:type="dxa"/>
            <w:tcMar/>
          </w:tcPr>
          <w:p w:rsidR="00DC000C" w:rsidP="00DC000C" w:rsidRDefault="00DC000C" w14:paraId="2A243E61" w14:textId="77777777"/>
        </w:tc>
        <w:tc>
          <w:tcPr>
            <w:tcW w:w="1257" w:type="dxa"/>
            <w:tcMar/>
          </w:tcPr>
          <w:p w:rsidR="00DC000C" w:rsidP="00DC000C" w:rsidRDefault="00DC000C" w14:paraId="43D98CF8" w14:textId="77777777"/>
        </w:tc>
      </w:tr>
      <w:tr w:rsidR="00DC000C" w:rsidTr="3522A733" w14:paraId="6A029D13" w14:textId="77777777">
        <w:trPr>
          <w:trHeight w:val="300"/>
        </w:trPr>
        <w:tc>
          <w:tcPr>
            <w:tcW w:w="1381" w:type="dxa"/>
            <w:tcMar/>
          </w:tcPr>
          <w:p w:rsidR="00DC000C" w:rsidP="00DC000C" w:rsidRDefault="00DC000C" w14:paraId="75C32BFB" w14:textId="77777777"/>
        </w:tc>
        <w:tc>
          <w:tcPr>
            <w:tcW w:w="1537" w:type="dxa"/>
            <w:tcMar/>
          </w:tcPr>
          <w:p w:rsidR="00DC000C" w:rsidP="00DC000C" w:rsidRDefault="00DC000C" w14:paraId="0662AD45" w14:textId="77777777"/>
        </w:tc>
        <w:tc>
          <w:tcPr>
            <w:tcW w:w="960" w:type="dxa"/>
            <w:tcMar/>
          </w:tcPr>
          <w:p w:rsidR="00DC000C" w:rsidP="00DC000C" w:rsidRDefault="00DC000C" w14:paraId="757622BD" w14:textId="77777777"/>
        </w:tc>
        <w:tc>
          <w:tcPr>
            <w:tcW w:w="1336" w:type="dxa"/>
            <w:tcMar/>
          </w:tcPr>
          <w:p w:rsidR="00DC000C" w:rsidP="00DC000C" w:rsidRDefault="00DC000C" w14:paraId="6D72DC9D" w14:textId="77777777"/>
        </w:tc>
        <w:tc>
          <w:tcPr>
            <w:tcW w:w="633" w:type="dxa"/>
            <w:tcMar/>
          </w:tcPr>
          <w:p w:rsidR="00DC000C" w:rsidP="00DC000C" w:rsidRDefault="00DC000C" w14:paraId="477AB001" w14:textId="77777777"/>
        </w:tc>
        <w:tc>
          <w:tcPr>
            <w:tcW w:w="753" w:type="dxa"/>
            <w:tcMar/>
          </w:tcPr>
          <w:p w:rsidR="00DC000C" w:rsidP="00DC000C" w:rsidRDefault="00DC000C" w14:paraId="475BD3FF" w14:textId="77777777">
            <w:r>
              <w:t>1</w:t>
            </w:r>
          </w:p>
        </w:tc>
        <w:tc>
          <w:tcPr>
            <w:tcW w:w="694" w:type="dxa"/>
            <w:tcMar/>
          </w:tcPr>
          <w:p w:rsidR="00DC000C" w:rsidP="00DC000C" w:rsidRDefault="00DC000C" w14:paraId="369B25BB" w14:textId="77777777"/>
        </w:tc>
        <w:tc>
          <w:tcPr>
            <w:tcW w:w="694" w:type="dxa"/>
            <w:tcMar/>
          </w:tcPr>
          <w:p w:rsidR="00DC000C" w:rsidP="00DC000C" w:rsidRDefault="00DC000C" w14:paraId="3DACA320" w14:textId="77777777"/>
        </w:tc>
        <w:tc>
          <w:tcPr>
            <w:tcW w:w="694" w:type="dxa"/>
            <w:tcMar/>
          </w:tcPr>
          <w:p w:rsidR="00DC000C" w:rsidP="00DC000C" w:rsidRDefault="00DC000C" w14:paraId="53DBAC7D" w14:textId="77777777"/>
        </w:tc>
        <w:tc>
          <w:tcPr>
            <w:tcW w:w="694" w:type="dxa"/>
            <w:tcMar/>
          </w:tcPr>
          <w:p w:rsidR="00DC000C" w:rsidP="00DC000C" w:rsidRDefault="00DC000C" w14:paraId="6A1B5C7B" w14:textId="77777777"/>
        </w:tc>
        <w:tc>
          <w:tcPr>
            <w:tcW w:w="579" w:type="dxa"/>
            <w:tcMar/>
          </w:tcPr>
          <w:p w:rsidR="00DC000C" w:rsidP="00DC000C" w:rsidRDefault="00DC000C" w14:paraId="4D35CF86" w14:textId="77777777"/>
        </w:tc>
        <w:tc>
          <w:tcPr>
            <w:tcW w:w="809" w:type="dxa"/>
            <w:tcMar/>
          </w:tcPr>
          <w:p w:rsidR="00DC000C" w:rsidP="00DC000C" w:rsidRDefault="00DC000C" w14:paraId="0B09DA9F" w14:textId="77777777"/>
        </w:tc>
        <w:tc>
          <w:tcPr>
            <w:tcW w:w="1822" w:type="dxa"/>
            <w:tcMar/>
          </w:tcPr>
          <w:p w:rsidR="00DC000C" w:rsidP="00DC000C" w:rsidRDefault="00DC000C" w14:paraId="19D742E9" w14:textId="77777777">
            <w:r>
              <w:t>CDCS Extract Number</w:t>
            </w:r>
          </w:p>
        </w:tc>
        <w:tc>
          <w:tcPr>
            <w:tcW w:w="857" w:type="dxa"/>
            <w:tcMar/>
          </w:tcPr>
          <w:p w:rsidR="00DC000C" w:rsidP="00DC000C" w:rsidRDefault="00DC000C" w14:paraId="18CEC12B" w14:textId="77777777"/>
        </w:tc>
        <w:tc>
          <w:tcPr>
            <w:tcW w:w="1257" w:type="dxa"/>
            <w:tcMar/>
          </w:tcPr>
          <w:p w:rsidR="00DC000C" w:rsidP="00DC000C" w:rsidRDefault="00DC000C" w14:paraId="0ADD416C" w14:textId="77777777"/>
        </w:tc>
      </w:tr>
    </w:tbl>
    <w:p w:rsidR="0046092C" w:rsidRDefault="0046092C" w14:paraId="21C3792B" w14:textId="3A3CB8EB">
      <w:pPr>
        <w:spacing w:before="500" w:after="300"/>
      </w:pPr>
    </w:p>
    <w:sectPr w:rsidR="0046092C" w:rsidSect="00034616">
      <w:pgSz w:w="15840" w:h="12240" w:orient="landscape"/>
      <w:pgMar w:top="283" w:right="567" w:bottom="283" w:left="567" w:header="720" w:footer="720" w:gutter="0"/>
      <w:cols w:space="720"/>
      <w:docGrid w:linePitch="360"/>
    </w:sectPr>
  </w:body>
</w:document>
</file>

<file path=word/commentsExtended.xml><?xml version="1.0" encoding="utf-8"?>
<w15:commentsEx xmlns:mc="http://schemas.openxmlformats.org/markup-compatibility/2006" xmlns:w15="http://schemas.microsoft.com/office/word/2012/wordml" mc:Ignorable="w15"/>
</file>

<file path=word/commentsIds.xml><?xml version="1.0" encoding="utf-8"?>
<w16cid:commentsIds xmlns:mc="http://schemas.openxmlformats.org/markup-compatibility/2006" xmlns:w16cid="http://schemas.microsoft.com/office/word/2016/wordml/cid" mc:Ignorable="w16cid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hint="default" w:ascii="Symbol" w:hAnsi="Symbol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num w:numId="1" w16cid:durableId="1384257410">
    <w:abstractNumId w:val="8"/>
  </w:num>
  <w:num w:numId="2" w16cid:durableId="619993861">
    <w:abstractNumId w:val="6"/>
  </w:num>
  <w:num w:numId="3" w16cid:durableId="914784238">
    <w:abstractNumId w:val="5"/>
  </w:num>
  <w:num w:numId="4" w16cid:durableId="1419015924">
    <w:abstractNumId w:val="4"/>
  </w:num>
  <w:num w:numId="5" w16cid:durableId="777483951">
    <w:abstractNumId w:val="7"/>
  </w:num>
  <w:num w:numId="6" w16cid:durableId="526452946">
    <w:abstractNumId w:val="3"/>
  </w:num>
  <w:num w:numId="7" w16cid:durableId="777913685">
    <w:abstractNumId w:val="2"/>
  </w:num>
  <w:num w:numId="8" w16cid:durableId="1738940176">
    <w:abstractNumId w:val="1"/>
  </w:num>
  <w:num w:numId="9" w16cid:durableId="2076736467">
    <w:abstractNumId w:val="0"/>
  </w:num>
</w:numbering>
</file>

<file path=word/people.xml><?xml version="1.0" encoding="utf-8"?>
<w15:people xmlns:mc="http://schemas.openxmlformats.org/markup-compatibility/2006" xmlns:w15="http://schemas.microsoft.com/office/word/2012/wordml" mc:Ignorable="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 w:val="false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20245"/>
    <w:rsid w:val="0015074B"/>
    <w:rsid w:val="0029639D"/>
    <w:rsid w:val="002C79F1"/>
    <w:rsid w:val="00326F90"/>
    <w:rsid w:val="00350A3A"/>
    <w:rsid w:val="004414F9"/>
    <w:rsid w:val="0046092C"/>
    <w:rsid w:val="00503644"/>
    <w:rsid w:val="0067445E"/>
    <w:rsid w:val="0071673D"/>
    <w:rsid w:val="0072554B"/>
    <w:rsid w:val="00763DEF"/>
    <w:rsid w:val="00765ED2"/>
    <w:rsid w:val="007C18A1"/>
    <w:rsid w:val="00886AAE"/>
    <w:rsid w:val="00977CDD"/>
    <w:rsid w:val="009818EE"/>
    <w:rsid w:val="00AA1D8D"/>
    <w:rsid w:val="00B47730"/>
    <w:rsid w:val="00BC2220"/>
    <w:rsid w:val="00BF45FF"/>
    <w:rsid w:val="00CB0664"/>
    <w:rsid w:val="00DC000C"/>
    <w:rsid w:val="00E31DAB"/>
    <w:rsid w:val="00ED56D8"/>
    <w:rsid w:val="00ED720D"/>
    <w:rsid w:val="00F23865"/>
    <w:rsid w:val="00F900D9"/>
    <w:rsid w:val="00FC693F"/>
    <w:rsid w:val="016443AC"/>
    <w:rsid w:val="019BFBD3"/>
    <w:rsid w:val="022F0CF6"/>
    <w:rsid w:val="032C2DB3"/>
    <w:rsid w:val="07842948"/>
    <w:rsid w:val="0846690D"/>
    <w:rsid w:val="099D0FAE"/>
    <w:rsid w:val="0A54E594"/>
    <w:rsid w:val="0B27F0FC"/>
    <w:rsid w:val="0B29B5BC"/>
    <w:rsid w:val="0B29B5BC"/>
    <w:rsid w:val="0B729D27"/>
    <w:rsid w:val="0BDE1E16"/>
    <w:rsid w:val="0D07955F"/>
    <w:rsid w:val="0D0E6D88"/>
    <w:rsid w:val="0D62F12C"/>
    <w:rsid w:val="0DAEEF6D"/>
    <w:rsid w:val="0E339C5E"/>
    <w:rsid w:val="10A920D3"/>
    <w:rsid w:val="12C1D8B9"/>
    <w:rsid w:val="14CD940E"/>
    <w:rsid w:val="15530C9E"/>
    <w:rsid w:val="15E432E8"/>
    <w:rsid w:val="188E2A22"/>
    <w:rsid w:val="1E5B4DF7"/>
    <w:rsid w:val="1F26224B"/>
    <w:rsid w:val="225BFB80"/>
    <w:rsid w:val="239BC05C"/>
    <w:rsid w:val="2476D7DC"/>
    <w:rsid w:val="255F477C"/>
    <w:rsid w:val="275D26C3"/>
    <w:rsid w:val="2788D02F"/>
    <w:rsid w:val="29E4505C"/>
    <w:rsid w:val="2A6DE90B"/>
    <w:rsid w:val="2AFEAC40"/>
    <w:rsid w:val="2B86D1BB"/>
    <w:rsid w:val="2EF6F31B"/>
    <w:rsid w:val="303B90BF"/>
    <w:rsid w:val="34C405BA"/>
    <w:rsid w:val="3522A733"/>
    <w:rsid w:val="377B3813"/>
    <w:rsid w:val="382FA06D"/>
    <w:rsid w:val="393A3415"/>
    <w:rsid w:val="3BC79527"/>
    <w:rsid w:val="3BD9D9F8"/>
    <w:rsid w:val="3DDABF3A"/>
    <w:rsid w:val="3F6D219B"/>
    <w:rsid w:val="417B2677"/>
    <w:rsid w:val="42AE3AEA"/>
    <w:rsid w:val="4412D89E"/>
    <w:rsid w:val="4B1BEAF7"/>
    <w:rsid w:val="4C205F84"/>
    <w:rsid w:val="4DFD6A92"/>
    <w:rsid w:val="5380EEFA"/>
    <w:rsid w:val="557E998A"/>
    <w:rsid w:val="56AE91B5"/>
    <w:rsid w:val="573F55FA"/>
    <w:rsid w:val="5C82B349"/>
    <w:rsid w:val="5CC2C211"/>
    <w:rsid w:val="5E8F8A2B"/>
    <w:rsid w:val="5FD78B66"/>
    <w:rsid w:val="613CAA29"/>
    <w:rsid w:val="61CBE248"/>
    <w:rsid w:val="67AE85D8"/>
    <w:rsid w:val="6982503C"/>
    <w:rsid w:val="6B4C27F9"/>
    <w:rsid w:val="6B693D22"/>
    <w:rsid w:val="6C20B3BA"/>
    <w:rsid w:val="6D3D736D"/>
    <w:rsid w:val="6DCCA8CE"/>
    <w:rsid w:val="6EC88A94"/>
    <w:rsid w:val="6ED22ADD"/>
    <w:rsid w:val="72221A79"/>
    <w:rsid w:val="774C298F"/>
    <w:rsid w:val="7BE0D794"/>
    <w:rsid w:val="7C86E1F5"/>
    <w:rsid w:val="7CC88AAF"/>
    <w:rsid w:val="7D7CF309"/>
    <w:rsid w:val="7E789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4062061"/>
  <w14:defaultImageDpi w14:val="300"/>
  <w15:docId w15:val="{A2CCBC7C-DCFC-4AEE-8278-C8A3B22948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EastAsia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FC693F"/>
    <w:rPr>
      <w:rFonts w:ascii="Arial" w:hAnsi="Arial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hAnsiTheme="majorHAnsi" w:eastAsiaTheme="majorEastAsia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hAnsiTheme="majorHAnsi" w:eastAsiaTheme="majorEastAsia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hAnsiTheme="majorHAnsi" w:eastAsiaTheme="majorEastAsia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hAnsiTheme="majorHAnsi" w:eastAsiaTheme="majorEastAsia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  <w:rPr>
      <w:sz w:val="48"/>
    </w:rPr>
  </w:style>
  <w:style w:type="character" w:styleId="HeaderChar" w:customStyle="1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styleId="Heading1Char" w:customStyle="1">
    <w:name w:val="Heading 1 Char"/>
    <w:basedOn w:val="DefaultParagraphFont"/>
    <w:link w:val="Heading1"/>
    <w:uiPriority w:val="9"/>
    <w:rsid w:val="00FC693F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1">
    <w:name w:val="Heading 2 Char"/>
    <w:basedOn w:val="DefaultParagraphFont"/>
    <w:link w:val="Heading2"/>
    <w:uiPriority w:val="9"/>
    <w:rsid w:val="00FC693F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1">
    <w:name w:val="Heading 3 Char"/>
    <w:basedOn w:val="DefaultParagraphFont"/>
    <w:link w:val="Heading3"/>
    <w:uiPriority w:val="9"/>
    <w:rsid w:val="00FC693F"/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color="4F81BD" w:themeColor="accent1" w:sz="8" w:space="4"/>
      </w:pBdr>
      <w:spacing w:after="300" w:line="240" w:lineRule="auto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60"/>
      <w:szCs w:val="52"/>
    </w:rPr>
  </w:style>
  <w:style w:type="character" w:styleId="TitleChar" w:customStyle="1">
    <w:name w:val="Title Char"/>
    <w:basedOn w:val="DefaultParagraphFont"/>
    <w:link w:val="Title"/>
    <w:uiPriority w:val="10"/>
    <w:rsid w:val="00FC693F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hAnsiTheme="majorHAnsi" w:eastAsiaTheme="majorEastAsia" w:cstheme="majorBidi"/>
      <w:i/>
      <w:iCs/>
      <w:color w:val="4F81BD" w:themeColor="accent1"/>
      <w:spacing w:val="15"/>
      <w:szCs w:val="24"/>
    </w:rPr>
  </w:style>
  <w:style w:type="character" w:styleId="SubtitleChar" w:customStyle="1">
    <w:name w:val="Subtitle Char"/>
    <w:basedOn w:val="DefaultParagraphFont"/>
    <w:link w:val="Subtitle"/>
    <w:uiPriority w:val="11"/>
    <w:rsid w:val="00FC693F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styleId="BodyTextChar" w:customStyle="1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styleId="BodyText2Char" w:customStyle="1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styleId="BodyText3Char" w:customStyle="1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styleId="MacroTextChar" w:customStyle="1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styleId="QuoteChar" w:customStyle="1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styleId="Heading4Char" w:customStyle="1">
    <w:name w:val="Heading 4 Char"/>
    <w:basedOn w:val="DefaultParagraphFont"/>
    <w:link w:val="Heading4"/>
    <w:uiPriority w:val="9"/>
    <w:semiHidden/>
    <w:rsid w:val="00FC693F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Heading5Char" w:customStyle="1">
    <w:name w:val="Heading 5 Char"/>
    <w:basedOn w:val="DefaultParagraphFont"/>
    <w:link w:val="Heading5"/>
    <w:uiPriority w:val="9"/>
    <w:semiHidden/>
    <w:rsid w:val="00FC693F"/>
    <w:rPr>
      <w:rFonts w:asciiTheme="majorHAnsi" w:hAnsiTheme="majorHAnsi" w:eastAsiaTheme="majorEastAsia" w:cstheme="majorBidi"/>
      <w:color w:val="243F60" w:themeColor="accent1" w:themeShade="7F"/>
    </w:rPr>
  </w:style>
  <w:style w:type="character" w:styleId="Heading6Char" w:customStyle="1">
    <w:name w:val="Heading 6 Char"/>
    <w:basedOn w:val="DefaultParagraphFont"/>
    <w:link w:val="Heading6"/>
    <w:uiPriority w:val="9"/>
    <w:semiHidden/>
    <w:rsid w:val="00FC693F"/>
    <w:rPr>
      <w:rFonts w:asciiTheme="majorHAnsi" w:hAnsiTheme="majorHAnsi" w:eastAsiaTheme="majorEastAsia" w:cstheme="majorBidi"/>
      <w:i/>
      <w:iCs/>
      <w:color w:val="243F60" w:themeColor="accent1" w:themeShade="7F"/>
    </w:rPr>
  </w:style>
  <w:style w:type="character" w:styleId="Heading7Char" w:customStyle="1">
    <w:name w:val="Heading 7 Char"/>
    <w:basedOn w:val="DefaultParagraphFont"/>
    <w:link w:val="Heading7"/>
    <w:uiPriority w:val="9"/>
    <w:semiHidden/>
    <w:rsid w:val="00FC693F"/>
    <w:rPr>
      <w:rFonts w:asciiTheme="majorHAnsi" w:hAnsiTheme="majorHAnsi" w:eastAsiaTheme="majorEastAsia" w:cstheme="majorBidi"/>
      <w:i/>
      <w:iCs/>
      <w:color w:val="404040" w:themeColor="text1" w:themeTint="BF"/>
    </w:rPr>
  </w:style>
  <w:style w:type="character" w:styleId="Heading8Char" w:customStyle="1">
    <w:name w:val="Heading 8 Char"/>
    <w:basedOn w:val="DefaultParagraphFont"/>
    <w:link w:val="Heading8"/>
    <w:uiPriority w:val="9"/>
    <w:semiHidden/>
    <w:rsid w:val="00FC693F"/>
    <w:rPr>
      <w:rFonts w:asciiTheme="majorHAnsi" w:hAnsiTheme="majorHAnsi" w:eastAsiaTheme="majorEastAsia" w:cstheme="majorBidi"/>
      <w:color w:val="4F81BD" w:themeColor="accent1"/>
      <w:sz w:val="20"/>
      <w:szCs w:val="20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FC693F"/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CommentText">
    <w:name w:val="annotation text"/>
    <w:basedOn w:val="Normal"/>
    <w:link w:val="CommentTextChar"/>
    <w:uiPriority w:val="99"/>
    <w:unhideWhenUsed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rPr>
      <w:rFonts w:ascii="Arial" w:hAnsi="Arial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202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120245"/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414F9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4414F9"/>
    <w:rPr>
      <w:rFonts w:ascii="Arial" w:hAnsi="Arial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DC000C"/>
    <w:pPr>
      <w:spacing w:after="0" w:line="240" w:lineRule="auto"/>
    </w:pPr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0189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ntTable" Target="fontTable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microsoft.com/office/2016/09/relationships/commentsIds" Target="commentsIds.xml" Id="rId11" /><Relationship Type="http://schemas.openxmlformats.org/officeDocument/2006/relationships/numbering" Target="numbering.xml" Id="rId5" /><Relationship Type="http://schemas.openxmlformats.org/officeDocument/2006/relationships/theme" Target="theme/theme1.xml" Id="rId15" /><Relationship Type="http://schemas.microsoft.com/office/2011/relationships/commentsExtended" Target="commentsExtended.xml" Id="rId10" /><Relationship Type="http://schemas.openxmlformats.org/officeDocument/2006/relationships/customXml" Target="../customXml/item4.xml" Id="rId4" /><Relationship Type="http://schemas.microsoft.com/office/2011/relationships/people" Target="people.xml" Id="rId1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5EE5B5C173214A839887E0AB6FC9A0" ma:contentTypeVersion="29" ma:contentTypeDescription="Create a new document." ma:contentTypeScope="" ma:versionID="01500bf12814dbd71e15c287d645d8c3">
  <xsd:schema xmlns:xsd="http://www.w3.org/2001/XMLSchema" xmlns:xs="http://www.w3.org/2001/XMLSchema" xmlns:p="http://schemas.microsoft.com/office/2006/metadata/properties" xmlns:ns2="1ec6c686-3e88-4115-b468-4b1672fc2d35" xmlns:ns3="336dc6f7-e858-42a6-bc18-5509d747a3d8" targetNamespace="http://schemas.microsoft.com/office/2006/metadata/properties" ma:root="true" ma:fieldsID="4d459693e8ea7ff40dc001d01e55b944" ns2:_="" ns3:_="">
    <xsd:import namespace="1ec6c686-3e88-4115-b468-4b1672fc2d35"/>
    <xsd:import namespace="336dc6f7-e858-42a6-bc18-5509d747a3d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DocumentType" minOccurs="0"/>
                <xsd:element ref="ns2:Agreed_x0020_By" minOccurs="0"/>
                <xsd:element ref="ns2:Process_x0020_Owner" minOccurs="0"/>
                <xsd:element ref="ns2:Status" minOccurs="0"/>
                <xsd:element ref="ns2:Comment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Theme" minOccurs="0"/>
                <xsd:element ref="ns2:Document_x0020_Working" minOccurs="0"/>
                <xsd:element ref="ns2:Preview" minOccurs="0"/>
                <xsd:element ref="ns2:MediaServiceObjectDetectorVersions" minOccurs="0"/>
                <xsd:element ref="ns2:Not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c6c686-3e88-4115-b468-4b1672fc2d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DocumentType" ma:index="20" nillable="true" ma:displayName="Document Type" ma:format="Dropdown" ma:internalName="DocumentType">
      <xsd:simpleType>
        <xsd:restriction base="dms:Choice">
          <xsd:enumeration value="Requirments"/>
          <xsd:enumeration value="Design Diagrams"/>
          <xsd:enumeration value="User Journey "/>
        </xsd:restriction>
      </xsd:simpleType>
    </xsd:element>
    <xsd:element name="Agreed_x0020_By" ma:index="21" nillable="true" ma:displayName="Agreed By" ma:list="UserInfo" ma:SharePointGroup="0" ma:internalName="Agreed_x0020_By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Process_x0020_Owner" ma:index="22" nillable="true" ma:displayName="Owner" ma:list="UserInfo" ma:SharePointGroup="0" ma:internalName="Process_x0020_Own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23" nillable="true" ma:displayName="Status" ma:default="Draft" ma:format="Dropdown" ma:internalName="Status">
      <xsd:simpleType>
        <xsd:restriction base="dms:Choice">
          <xsd:enumeration value="Draft"/>
          <xsd:enumeration value="Under Review"/>
          <xsd:enumeration value="Awaiting Approval"/>
          <xsd:enumeration value="Conditionally Approved"/>
          <xsd:enumeration value="Approved"/>
          <xsd:enumeration value="Withdrawn"/>
          <xsd:enumeration value="Published to Public"/>
        </xsd:restriction>
      </xsd:simpleType>
    </xsd:element>
    <xsd:element name="Comments" ma:index="24" nillable="true" ma:displayName="Comments" ma:internalName="Comments">
      <xsd:simpleType>
        <xsd:restriction base="dms:Note">
          <xsd:maxLength value="255"/>
        </xsd:restriction>
      </xsd:simpleType>
    </xsd:element>
    <xsd:element name="MediaServiceLocation" ma:index="25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7" nillable="true" ma:taxonomy="true" ma:internalName="lcf76f155ced4ddcb4097134ff3c332f" ma:taxonomyFieldName="MediaServiceImageTags" ma:displayName="Image Tags" ma:readOnly="false" ma:fieldId="{5cf76f15-5ced-4ddc-b409-7134ff3c332f}" ma:taxonomyMulti="true" ma:sspId="b729a3f8-4722-4e57-9e2a-e61faa73ad5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Theme" ma:index="29" nillable="true" ma:displayName="Theme" ma:format="Dropdown" ma:internalName="Theme">
      <xsd:simpleType>
        <xsd:restriction base="dms:Choice">
          <xsd:enumeration value="Meter to Bank"/>
          <xsd:enumeration value="MPAN Ownership"/>
          <xsd:enumeration value="Metering Changes"/>
          <xsd:enumeration value="Supporting Documents"/>
        </xsd:restriction>
      </xsd:simpleType>
    </xsd:element>
    <xsd:element name="Document_x0020_Working" ma:index="30" nillable="true" ma:displayName="Document Working" ma:default="Not Started" ma:format="Dropdown" ma:internalName="Document_x0020_Working">
      <xsd:simpleType>
        <xsd:restriction base="dms:Choice">
          <xsd:enumeration value="Not Started"/>
          <xsd:enumeration value="WIP"/>
          <xsd:enumeration value="Completed"/>
        </xsd:restriction>
      </xsd:simpleType>
    </xsd:element>
    <xsd:element name="Preview" ma:index="31" nillable="true" ma:displayName="Preview" ma:description="Screenshot of dashboards latest version" ma:format="Thumbnail" ma:internalName="Preview">
      <xsd:simpleType>
        <xsd:restriction base="dms:Unknown"/>
      </xsd:simpleType>
    </xsd:element>
    <xsd:element name="MediaServiceObjectDetectorVersions" ma:index="3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otes" ma:index="33" nillable="true" ma:displayName="Notes" ma:format="Dropdown" ma:internalName="Note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6dc6f7-e858-42a6-bc18-5509d747a3d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8" nillable="true" ma:displayName="Taxonomy Catch All Column" ma:hidden="true" ma:list="{ba98fe0e-ca27-4971-8480-54664c51f667}" ma:internalName="TaxCatchAll" ma:showField="CatchAllData" ma:web="336dc6f7-e858-42a6-bc18-5509d747a3d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ype xmlns="1ec6c686-3e88-4115-b468-4b1672fc2d35" xsi:nil="true"/>
    <Status xmlns="1ec6c686-3e88-4115-b468-4b1672fc2d35">Draft</Status>
    <lcf76f155ced4ddcb4097134ff3c332f xmlns="1ec6c686-3e88-4115-b468-4b1672fc2d35">
      <Terms xmlns="http://schemas.microsoft.com/office/infopath/2007/PartnerControls"/>
    </lcf76f155ced4ddcb4097134ff3c332f>
    <Preview xmlns="1ec6c686-3e88-4115-b468-4b1672fc2d35" xsi:nil="true"/>
    <Theme xmlns="1ec6c686-3e88-4115-b468-4b1672fc2d35" xsi:nil="true"/>
    <TaxCatchAll xmlns="336dc6f7-e858-42a6-bc18-5509d747a3d8" xsi:nil="true"/>
    <Document_x0020_Working xmlns="1ec6c686-3e88-4115-b468-4b1672fc2d35">Not Started</Document_x0020_Working>
    <Agreed_x0020_By xmlns="1ec6c686-3e88-4115-b468-4b1672fc2d35">
      <UserInfo>
        <DisplayName/>
        <AccountId xsi:nil="true"/>
        <AccountType/>
      </UserInfo>
    </Agreed_x0020_By>
    <Notes xmlns="1ec6c686-3e88-4115-b468-4b1672fc2d35" xsi:nil="true"/>
    <Process_x0020_Owner xmlns="1ec6c686-3e88-4115-b468-4b1672fc2d35">
      <UserInfo>
        <DisplayName/>
        <AccountId xsi:nil="true"/>
        <AccountType/>
      </UserInfo>
    </Process_x0020_Owner>
    <Comments xmlns="1ec6c686-3e88-4115-b468-4b1672fc2d35" xsi:nil="true"/>
  </documentManagement>
</p:properties>
</file>

<file path=customXml/itemProps1.xml><?xml version="1.0" encoding="utf-8"?>
<ds:datastoreItem xmlns:ds="http://schemas.openxmlformats.org/officeDocument/2006/customXml" ds:itemID="{2389DBC4-50AC-479E-AA99-CDED7E82FA8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2EC59FC-2407-40AE-B187-A36B830073A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9CAE483-B8F3-4D2D-B98F-76A1AC6B0BFF}"/>
</file>

<file path=customXml/itemProps4.xml><?xml version="1.0" encoding="utf-8"?>
<ds:datastoreItem xmlns:ds="http://schemas.openxmlformats.org/officeDocument/2006/customXml" ds:itemID="{AB6570FB-01F0-4AB1-95CB-826A60F5DB11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6be7ebee-5b98-4973-86ef-ae3752ea54e7}" enabled="1" method="Privileged" siteId="{b9fec68c-c92d-461e-9a97-3d03a0f18b82}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Manager/>
  <ap:Company/>
  <ap:SharedDoc>false</ap:SharedDoc>
  <ap:HyperlinkBase/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Derek Weaving (Elexon)</cp:lastModifiedBy>
  <cp:revision>8</cp:revision>
  <dcterms:created xsi:type="dcterms:W3CDTF">2023-08-18T13:35:00Z</dcterms:created>
  <dcterms:modified xsi:type="dcterms:W3CDTF">2023-09-04T10:30:34Z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0x010100545EE5B5C173214A839887E0AB6FC9A0</vt:lpwstr>
  </property>
</Properties>
</file>